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13E8D" w14:textId="3448BC65" w:rsidR="00F01566" w:rsidRDefault="00F01566" w:rsidP="00F01566">
      <w:pPr>
        <w:pStyle w:val="CRCoverPage"/>
        <w:tabs>
          <w:tab w:val="right" w:pos="9639"/>
        </w:tabs>
        <w:spacing w:after="0"/>
        <w:rPr>
          <w:b/>
          <w:i/>
          <w:noProof/>
          <w:sz w:val="28"/>
        </w:rPr>
      </w:pPr>
      <w:r>
        <w:rPr>
          <w:b/>
          <w:noProof/>
          <w:sz w:val="24"/>
        </w:rPr>
        <w:t>3GPP TSG-SA5 Meeting #1</w:t>
      </w:r>
      <w:r w:rsidR="00311AD0">
        <w:rPr>
          <w:b/>
          <w:noProof/>
          <w:sz w:val="24"/>
        </w:rPr>
        <w:t>5</w:t>
      </w:r>
      <w:r w:rsidR="00122DBE">
        <w:rPr>
          <w:b/>
          <w:noProof/>
          <w:sz w:val="24"/>
        </w:rPr>
        <w:t>2</w:t>
      </w:r>
      <w:r>
        <w:rPr>
          <w:b/>
          <w:i/>
          <w:noProof/>
          <w:sz w:val="24"/>
        </w:rPr>
        <w:t xml:space="preserve"> </w:t>
      </w:r>
      <w:r>
        <w:rPr>
          <w:b/>
          <w:i/>
          <w:noProof/>
          <w:sz w:val="28"/>
        </w:rPr>
        <w:tab/>
      </w:r>
      <w:r w:rsidR="00EF5EFF" w:rsidRPr="00EF5EFF">
        <w:rPr>
          <w:b/>
          <w:i/>
          <w:noProof/>
          <w:sz w:val="28"/>
        </w:rPr>
        <w:t>S5-237733</w:t>
      </w:r>
    </w:p>
    <w:p w14:paraId="104B5012" w14:textId="2ABE289C" w:rsidR="002F5BEA" w:rsidRDefault="003B3A50" w:rsidP="00F01566">
      <w:pPr>
        <w:pStyle w:val="Header"/>
        <w:rPr>
          <w:sz w:val="22"/>
          <w:szCs w:val="22"/>
        </w:rPr>
      </w:pPr>
      <w:r>
        <w:rPr>
          <w:noProof/>
          <w:sz w:val="24"/>
        </w:rPr>
        <w:t>Chicago</w:t>
      </w:r>
      <w:r w:rsidR="00311AD0" w:rsidRPr="00311AD0">
        <w:rPr>
          <w:noProof/>
          <w:sz w:val="24"/>
        </w:rPr>
        <w:t xml:space="preserve">, </w:t>
      </w:r>
      <w:r>
        <w:rPr>
          <w:noProof/>
          <w:sz w:val="24"/>
        </w:rPr>
        <w:t>US</w:t>
      </w:r>
      <w:r w:rsidR="00311AD0" w:rsidRPr="00311AD0">
        <w:rPr>
          <w:noProof/>
          <w:sz w:val="24"/>
        </w:rPr>
        <w:t xml:space="preserve">, </w:t>
      </w:r>
      <w:r>
        <w:rPr>
          <w:noProof/>
          <w:sz w:val="24"/>
        </w:rPr>
        <w:t>13</w:t>
      </w:r>
      <w:r w:rsidR="00311AD0">
        <w:rPr>
          <w:noProof/>
          <w:sz w:val="24"/>
        </w:rPr>
        <w:t xml:space="preserve"> </w:t>
      </w:r>
      <w:r w:rsidR="00311AD0" w:rsidRPr="00311AD0">
        <w:rPr>
          <w:noProof/>
          <w:sz w:val="24"/>
        </w:rPr>
        <w:t>-</w:t>
      </w:r>
      <w:r w:rsidR="00311AD0">
        <w:rPr>
          <w:noProof/>
          <w:sz w:val="24"/>
        </w:rPr>
        <w:t xml:space="preserve"> </w:t>
      </w:r>
      <w:r w:rsidR="00B1564F">
        <w:rPr>
          <w:noProof/>
          <w:sz w:val="24"/>
        </w:rPr>
        <w:t>1</w:t>
      </w:r>
      <w:r w:rsidR="00DA424C">
        <w:rPr>
          <w:noProof/>
          <w:sz w:val="24"/>
        </w:rPr>
        <w:t>7</w:t>
      </w:r>
      <w:r w:rsidR="00311AD0" w:rsidRPr="00311AD0">
        <w:rPr>
          <w:noProof/>
          <w:sz w:val="24"/>
        </w:rPr>
        <w:t xml:space="preserve"> </w:t>
      </w:r>
      <w:r w:rsidR="00B1564F">
        <w:rPr>
          <w:noProof/>
          <w:sz w:val="24"/>
        </w:rPr>
        <w:t>October</w:t>
      </w:r>
      <w:r w:rsidR="00F01566">
        <w:rPr>
          <w:sz w:val="24"/>
        </w:rPr>
        <w:t xml:space="preserve">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89BFF0" w:rsidR="001E41F3" w:rsidRPr="00410371" w:rsidRDefault="003C1585" w:rsidP="00E13F3D">
            <w:pPr>
              <w:pStyle w:val="CRCoverPage"/>
              <w:spacing w:after="0"/>
              <w:jc w:val="right"/>
              <w:rPr>
                <w:b/>
                <w:noProof/>
                <w:sz w:val="28"/>
              </w:rPr>
            </w:pPr>
            <w:r w:rsidRPr="003C1585">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10A039" w:rsidR="001E41F3" w:rsidRPr="00410371" w:rsidRDefault="00122DBE" w:rsidP="00EF5EFF">
            <w:pPr>
              <w:pStyle w:val="CRCoverPage"/>
              <w:spacing w:after="0"/>
              <w:jc w:val="center"/>
              <w:rPr>
                <w:noProof/>
              </w:rPr>
            </w:pPr>
            <w:r>
              <w:rPr>
                <w:b/>
                <w:noProof/>
                <w:sz w:val="28"/>
              </w:rPr>
              <w:t>1117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D1FA25" w:rsidR="001E41F3" w:rsidRPr="00410371" w:rsidRDefault="00FA008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3D9B4E" w:rsidR="001E41F3" w:rsidRPr="00410371" w:rsidRDefault="00000000">
            <w:pPr>
              <w:pStyle w:val="CRCoverPage"/>
              <w:spacing w:after="0"/>
              <w:jc w:val="center"/>
              <w:rPr>
                <w:noProof/>
                <w:sz w:val="28"/>
              </w:rPr>
            </w:pPr>
            <w:fldSimple w:instr=" DOCPROPERTY  Version  \* MERGEFORMAT ">
              <w:r w:rsidR="003C1585">
                <w:rPr>
                  <w:b/>
                  <w:noProof/>
                  <w:sz w:val="28"/>
                </w:rPr>
                <w:t>18.</w:t>
              </w:r>
              <w:r w:rsidR="00447BF4">
                <w:rPr>
                  <w:b/>
                  <w:noProof/>
                  <w:sz w:val="28"/>
                </w:rPr>
                <w:t>5</w:t>
              </w:r>
              <w:r w:rsidR="003C158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7ED3A7" w:rsidR="00F25D98" w:rsidRDefault="003C158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8A7A06" w:rsidR="00F25D98" w:rsidRDefault="003C158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85214D" w:rsidR="001E41F3" w:rsidRDefault="00B566C5">
            <w:pPr>
              <w:pStyle w:val="CRCoverPage"/>
              <w:spacing w:after="0"/>
              <w:ind w:left="100"/>
              <w:rPr>
                <w:noProof/>
              </w:rPr>
            </w:pPr>
            <w:r>
              <w:t xml:space="preserve">Rel-18 CR TS 28.541 </w:t>
            </w:r>
            <w:r w:rsidR="00826D53" w:rsidRPr="00826D53">
              <w:t>Enhance description of jitter in attribute table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714321" w:rsidR="001E41F3" w:rsidRDefault="00B566C5">
            <w:pPr>
              <w:pStyle w:val="CRCoverPage"/>
              <w:spacing w:after="0"/>
              <w:ind w:left="100"/>
              <w:rPr>
                <w:noProof/>
              </w:rPr>
            </w:pPr>
            <w:r w:rsidRPr="00B566C5">
              <w:rPr>
                <w:noProof/>
              </w:rPr>
              <w:t>L.M. Ericsson Limited</w:t>
            </w:r>
            <w:r w:rsidR="0048797F">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8F3447" w:rsidR="001E41F3" w:rsidRDefault="00B21574">
            <w:pPr>
              <w:pStyle w:val="CRCoverPage"/>
              <w:spacing w:after="0"/>
              <w:ind w:left="100"/>
              <w:rPr>
                <w:noProof/>
              </w:rPr>
            </w:pPr>
            <w:r>
              <w:t>MA5SLA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8E470B" w:rsidR="001E41F3" w:rsidRDefault="00BF27A2">
            <w:pPr>
              <w:pStyle w:val="CRCoverPage"/>
              <w:spacing w:after="0"/>
              <w:ind w:left="100"/>
              <w:rPr>
                <w:noProof/>
              </w:rPr>
            </w:pPr>
            <w:r>
              <w:t>202</w:t>
            </w:r>
            <w:r w:rsidR="005658F2">
              <w:t>3</w:t>
            </w:r>
            <w:r>
              <w:t>-</w:t>
            </w:r>
            <w:r w:rsidR="00FA0080">
              <w:t>11</w:t>
            </w:r>
            <w:r w:rsidR="003C1585">
              <w:t>-</w:t>
            </w:r>
            <w:r w:rsidR="00FA0080">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C161FE" w:rsidR="001E41F3" w:rsidRPr="00B21574" w:rsidRDefault="00B21574" w:rsidP="00D24991">
            <w:pPr>
              <w:pStyle w:val="CRCoverPage"/>
              <w:spacing w:after="0"/>
              <w:ind w:left="100" w:right="-609"/>
              <w:rPr>
                <w:b/>
                <w:bCs/>
                <w:noProof/>
              </w:rPr>
            </w:pPr>
            <w:r w:rsidRPr="00B21574">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EAD1C8" w:rsidR="001E41F3" w:rsidRDefault="00BF27A2">
            <w:pPr>
              <w:pStyle w:val="CRCoverPage"/>
              <w:spacing w:after="0"/>
              <w:ind w:left="100"/>
              <w:rPr>
                <w:noProof/>
              </w:rPr>
            </w:pPr>
            <w:r>
              <w:t>Rel-</w:t>
            </w:r>
            <w:r w:rsidR="003C1585">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294E39" w14:textId="7BF3F220" w:rsidR="001E41F3" w:rsidDel="00540339" w:rsidRDefault="002B23F5" w:rsidP="00150220">
            <w:pPr>
              <w:pStyle w:val="CRCoverPage"/>
              <w:spacing w:after="0"/>
              <w:ind w:left="100"/>
              <w:rPr>
                <w:del w:id="1" w:author="ericsson user 1" w:date="2023-10-16T16:19:00Z"/>
                <w:noProof/>
              </w:rPr>
            </w:pPr>
            <w:r>
              <w:rPr>
                <w:noProof/>
              </w:rPr>
              <w:t>An instance of a ServiceProfile is the record of the network slice requirements an NSP received from on NSC. The information captured in the ServiceProfile is used to find or create a suiteable network slice.</w:t>
            </w:r>
            <w:del w:id="2" w:author="ericsson user 1" w:date="2023-10-18T17:25:00Z">
              <w:r w:rsidDel="008F0B11">
                <w:rPr>
                  <w:noProof/>
                </w:rPr>
                <w:delText xml:space="preserve"> </w:delText>
              </w:r>
            </w:del>
          </w:p>
          <w:p w14:paraId="708AA7DE" w14:textId="61166C3C" w:rsidR="00415857" w:rsidRDefault="00254C80" w:rsidP="00474400">
            <w:pPr>
              <w:pStyle w:val="CRCoverPage"/>
              <w:spacing w:after="0"/>
              <w:ind w:left="100"/>
              <w:rPr>
                <w:noProof/>
              </w:rPr>
            </w:pPr>
            <w:r>
              <w:rPr>
                <w:noProof/>
              </w:rPr>
              <w:t>It is not clear how to assess</w:t>
            </w:r>
            <w:r w:rsidR="00AF3113">
              <w:rPr>
                <w:noProof/>
              </w:rPr>
              <w:t xml:space="preserve"> the value of </w:t>
            </w:r>
            <w:r w:rsidR="00A00331">
              <w:rPr>
                <w:noProof/>
              </w:rPr>
              <w:t xml:space="preserve">the jitter attribute in the ServiceProfile. </w:t>
            </w:r>
            <w:r w:rsidR="0081172F">
              <w:rPr>
                <w:noProof/>
              </w:rPr>
              <w:t xml:space="preserve">Usually a parameter </w:t>
            </w:r>
            <w:r w:rsidR="00437E42">
              <w:rPr>
                <w:noProof/>
              </w:rPr>
              <w:t>in the Servi</w:t>
            </w:r>
            <w:r w:rsidR="001A47D9">
              <w:rPr>
                <w:noProof/>
              </w:rPr>
              <w:t>c</w:t>
            </w:r>
            <w:r w:rsidR="00437E42">
              <w:rPr>
                <w:noProof/>
              </w:rPr>
              <w:t>eProfile that needs to be assessed</w:t>
            </w:r>
            <w:r w:rsidR="004F5540">
              <w:rPr>
                <w:noProof/>
              </w:rPr>
              <w:t>, can be assesed by reading the CM information gener</w:t>
            </w:r>
            <w:r w:rsidR="001A47D9">
              <w:rPr>
                <w:noProof/>
              </w:rPr>
              <w:t>a</w:t>
            </w:r>
            <w:r w:rsidR="004F5540">
              <w:rPr>
                <w:noProof/>
              </w:rPr>
              <w:t xml:space="preserve">ted by the producer </w:t>
            </w:r>
            <w:r w:rsidR="001A47D9">
              <w:rPr>
                <w:noProof/>
              </w:rPr>
              <w:t>or reading performance metrics</w:t>
            </w:r>
            <w:r w:rsidR="00540339">
              <w:rPr>
                <w:noProof/>
              </w:rPr>
              <w:t xml:space="preserve"> generated or retri</w:t>
            </w:r>
            <w:r w:rsidR="00CC73A7">
              <w:rPr>
                <w:noProof/>
              </w:rPr>
              <w:t>e</w:t>
            </w:r>
            <w:r w:rsidR="00540339">
              <w:rPr>
                <w:noProof/>
              </w:rPr>
              <w:t>ved by the producer</w:t>
            </w:r>
            <w:r w:rsidR="008B7EEC">
              <w:rPr>
                <w:noProof/>
              </w:rPr>
              <w:t xml:space="preserve">. In case of performance metrics the specification should state the measurement point </w:t>
            </w:r>
            <w:r w:rsidR="0099384B">
              <w:rPr>
                <w:noProof/>
              </w:rPr>
              <w:t>for jitter</w:t>
            </w:r>
            <w:r w:rsidR="00516662">
              <w:rPr>
                <w:noProof/>
              </w:rPr>
              <w:t xml:space="preserve"> and</w:t>
            </w:r>
            <w:r w:rsidR="00EC7636">
              <w:rPr>
                <w:noProof/>
              </w:rPr>
              <w:t xml:space="preserve"> the measurement definitions</w:t>
            </w:r>
            <w:r w:rsidR="00516662">
              <w:rPr>
                <w:noProof/>
              </w:rPr>
              <w:t>.</w:t>
            </w:r>
            <w:r w:rsidR="00364BDA">
              <w:rPr>
                <w:noProof/>
              </w:rPr>
              <w:t xml:space="preserve"> </w:t>
            </w:r>
            <w:r w:rsidR="00516662">
              <w:rPr>
                <w:noProof/>
              </w:rPr>
              <w:t>Currently no measurements have been defined to measure jitter. A</w:t>
            </w:r>
            <w:r w:rsidR="00364BDA">
              <w:rPr>
                <w:noProof/>
              </w:rPr>
              <w:t xml:space="preserve"> measurement point resides somewhere between </w:t>
            </w:r>
            <w:r w:rsidR="004073D6">
              <w:rPr>
                <w:noProof/>
              </w:rPr>
              <w:t xml:space="preserve">the application client in the UE and application server </w:t>
            </w:r>
            <w:r w:rsidR="00364BDA">
              <w:rPr>
                <w:noProof/>
              </w:rPr>
              <w:t xml:space="preserve">at the MNO premises. </w:t>
            </w:r>
            <w:r w:rsidR="00046C34">
              <w:rPr>
                <w:noProof/>
              </w:rPr>
              <w:t>T</w:t>
            </w:r>
            <w:r w:rsidR="004E0CF5">
              <w:rPr>
                <w:noProof/>
              </w:rPr>
              <w:t>o</w:t>
            </w:r>
            <w:r w:rsidR="00046C34">
              <w:rPr>
                <w:noProof/>
              </w:rPr>
              <w:t xml:space="preserve"> ensure that </w:t>
            </w:r>
            <w:r w:rsidR="004E0CF5">
              <w:rPr>
                <w:noProof/>
              </w:rPr>
              <w:t xml:space="preserve">jitter </w:t>
            </w:r>
            <w:r w:rsidR="00F52860">
              <w:rPr>
                <w:noProof/>
              </w:rPr>
              <w:t>in a multi</w:t>
            </w:r>
            <w:r w:rsidR="004E0CF5">
              <w:rPr>
                <w:noProof/>
              </w:rPr>
              <w:t xml:space="preserve"> vendor </w:t>
            </w:r>
            <w:r w:rsidR="00046C34">
              <w:rPr>
                <w:noProof/>
              </w:rPr>
              <w:t xml:space="preserve">scenario </w:t>
            </w:r>
            <w:r w:rsidR="00997C2A">
              <w:rPr>
                <w:noProof/>
              </w:rPr>
              <w:t xml:space="preserve">is </w:t>
            </w:r>
            <w:r w:rsidR="003B349A">
              <w:rPr>
                <w:noProof/>
              </w:rPr>
              <w:t>measured</w:t>
            </w:r>
            <w:r w:rsidR="00046C34">
              <w:rPr>
                <w:noProof/>
              </w:rPr>
              <w:t xml:space="preserve"> </w:t>
            </w:r>
            <w:r w:rsidR="0023220D">
              <w:rPr>
                <w:noProof/>
              </w:rPr>
              <w:t>using the same measurement point</w:t>
            </w:r>
            <w:r w:rsidR="00E22A30">
              <w:rPr>
                <w:noProof/>
              </w:rPr>
              <w:t xml:space="preserve"> and same definitions</w:t>
            </w:r>
            <w:r w:rsidR="0023220D">
              <w:rPr>
                <w:noProof/>
              </w:rPr>
              <w:t xml:space="preserve"> </w:t>
            </w:r>
            <w:r w:rsidR="00E95F20">
              <w:rPr>
                <w:noProof/>
              </w:rPr>
              <w:t xml:space="preserve">for different </w:t>
            </w:r>
            <w:r w:rsidR="0069348F">
              <w:rPr>
                <w:noProof/>
              </w:rPr>
              <w:t>deployment</w:t>
            </w:r>
            <w:r w:rsidR="00FD2F21">
              <w:rPr>
                <w:noProof/>
              </w:rPr>
              <w:t>s</w:t>
            </w:r>
            <w:r w:rsidR="0069348F">
              <w:rPr>
                <w:noProof/>
              </w:rPr>
              <w:t xml:space="preserve"> (</w:t>
            </w:r>
            <w:r w:rsidR="00E95F20">
              <w:rPr>
                <w:noProof/>
              </w:rPr>
              <w:t>vendor</w:t>
            </w:r>
            <w:r w:rsidR="0069348F">
              <w:rPr>
                <w:noProof/>
              </w:rPr>
              <w:t>s)</w:t>
            </w:r>
            <w:r w:rsidR="00E95F20">
              <w:rPr>
                <w:noProof/>
              </w:rPr>
              <w:t xml:space="preserve"> </w:t>
            </w:r>
            <w:r w:rsidR="0069348F">
              <w:rPr>
                <w:noProof/>
              </w:rPr>
              <w:t>a</w:t>
            </w:r>
            <w:r w:rsidR="00046C34">
              <w:rPr>
                <w:noProof/>
              </w:rPr>
              <w:t xml:space="preserve"> measurement point </w:t>
            </w:r>
            <w:r w:rsidR="00E22A30">
              <w:rPr>
                <w:noProof/>
              </w:rPr>
              <w:t xml:space="preserve">and measurement definitions </w:t>
            </w:r>
            <w:r w:rsidR="00E95F20">
              <w:rPr>
                <w:noProof/>
              </w:rPr>
              <w:t>needs to be defined</w:t>
            </w:r>
            <w:r w:rsidR="003B349A">
              <w:rPr>
                <w:noProof/>
              </w:rPr>
              <w:t>.</w:t>
            </w:r>
            <w:r w:rsidR="00E30B84">
              <w:rPr>
                <w:noProof/>
              </w:rPr>
              <w:t xml:space="preserve"> </w:t>
            </w:r>
            <w:r w:rsidR="00E02E76">
              <w:rPr>
                <w:noProof/>
              </w:rPr>
              <w:t>T</w:t>
            </w:r>
            <w:r w:rsidR="005100ED">
              <w:rPr>
                <w:noProof/>
              </w:rPr>
              <w:t>he</w:t>
            </w:r>
            <w:r w:rsidR="00E30B84">
              <w:rPr>
                <w:noProof/>
              </w:rPr>
              <w:t xml:space="preserve"> measurement </w:t>
            </w:r>
            <w:r w:rsidR="005100ED">
              <w:rPr>
                <w:noProof/>
              </w:rPr>
              <w:t xml:space="preserve">point </w:t>
            </w:r>
            <w:r w:rsidR="0069348F">
              <w:rPr>
                <w:noProof/>
              </w:rPr>
              <w:t>(</w:t>
            </w:r>
            <w:r w:rsidR="00E02E76">
              <w:rPr>
                <w:noProof/>
              </w:rPr>
              <w:t>and measurement window</w:t>
            </w:r>
            <w:r w:rsidR="0069348F">
              <w:rPr>
                <w:noProof/>
              </w:rPr>
              <w:t>)</w:t>
            </w:r>
            <w:r w:rsidR="00E02E76">
              <w:rPr>
                <w:noProof/>
              </w:rPr>
              <w:t xml:space="preserve"> </w:t>
            </w:r>
            <w:r w:rsidR="00E30B84">
              <w:rPr>
                <w:noProof/>
              </w:rPr>
              <w:t xml:space="preserve">may be based on an agreement between </w:t>
            </w:r>
            <w:r w:rsidR="005100ED">
              <w:rPr>
                <w:noProof/>
              </w:rPr>
              <w:t>NSC and NSP</w:t>
            </w:r>
            <w:r w:rsidR="00B91845">
              <w:rPr>
                <w:noProof/>
              </w:rPr>
              <w:t xml:space="preserve"> and may </w:t>
            </w:r>
            <w:r w:rsidR="00FD2F21">
              <w:rPr>
                <w:noProof/>
              </w:rPr>
              <w:t xml:space="preserve">be </w:t>
            </w:r>
            <w:r w:rsidR="00B91845">
              <w:rPr>
                <w:noProof/>
              </w:rPr>
              <w:t>differ</w:t>
            </w:r>
            <w:r w:rsidR="00FD2F21">
              <w:rPr>
                <w:noProof/>
              </w:rPr>
              <w:t>ent</w:t>
            </w:r>
            <w:r w:rsidR="00B91845">
              <w:rPr>
                <w:noProof/>
              </w:rPr>
              <w:t xml:space="preserve"> </w:t>
            </w:r>
            <w:r w:rsidR="002A15F0">
              <w:rPr>
                <w:noProof/>
              </w:rPr>
              <w:t xml:space="preserve">for each </w:t>
            </w:r>
            <w:r w:rsidR="00B91845">
              <w:rPr>
                <w:noProof/>
              </w:rPr>
              <w:t>agreement</w:t>
            </w:r>
            <w:r w:rsidR="002A15F0">
              <w:rPr>
                <w:noProof/>
              </w:rPr>
              <w:t>.</w:t>
            </w:r>
            <w:r w:rsidR="005100ED">
              <w:rPr>
                <w:noProof/>
              </w:rPr>
              <w:t xml:space="preserve"> </w:t>
            </w:r>
            <w:r w:rsidR="002A15F0">
              <w:rPr>
                <w:noProof/>
              </w:rPr>
              <w:t xml:space="preserve">To reflect this </w:t>
            </w:r>
            <w:r w:rsidR="0069348F">
              <w:rPr>
                <w:noProof/>
              </w:rPr>
              <w:t xml:space="preserve"> </w:t>
            </w:r>
            <w:r w:rsidR="00C52CFA">
              <w:rPr>
                <w:noProof/>
              </w:rPr>
              <w:t>clarifyin</w:t>
            </w:r>
            <w:r w:rsidR="0069348F">
              <w:rPr>
                <w:noProof/>
              </w:rPr>
              <w:t>g</w:t>
            </w:r>
            <w:r w:rsidR="00C52CFA">
              <w:rPr>
                <w:noProof/>
              </w:rPr>
              <w:t xml:space="preserve"> text should be added to the jitter attribu</w:t>
            </w:r>
            <w:r w:rsidR="0069348F">
              <w:rPr>
                <w:noProof/>
              </w:rPr>
              <w:t>t</w:t>
            </w:r>
            <w:r w:rsidR="00C52CFA">
              <w:rPr>
                <w:noProof/>
              </w:rPr>
              <w:t xml:space="preserve">e description.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93900E" w:rsidR="00C52CFA" w:rsidRDefault="00C52CFA" w:rsidP="0007781E">
            <w:pPr>
              <w:pStyle w:val="CRCoverPage"/>
              <w:spacing w:after="0"/>
              <w:ind w:left="100"/>
              <w:rPr>
                <w:noProof/>
              </w:rPr>
            </w:pPr>
            <w:r>
              <w:rPr>
                <w:noProof/>
              </w:rPr>
              <w:t xml:space="preserve">Add clarification </w:t>
            </w:r>
            <w:r w:rsidR="00CC73A7">
              <w:rPr>
                <w:noProof/>
              </w:rPr>
              <w:t xml:space="preserve">to the </w:t>
            </w:r>
            <w:r>
              <w:rPr>
                <w:noProof/>
              </w:rPr>
              <w:t xml:space="preserve">jitter attribute </w:t>
            </w:r>
            <w:r w:rsidR="00FD2F21">
              <w:rPr>
                <w:noProof/>
              </w:rPr>
              <w:t xml:space="preserve">description </w:t>
            </w:r>
            <w:r w:rsidR="00CC73A7">
              <w:rPr>
                <w:noProof/>
              </w:rPr>
              <w:t xml:space="preserve">in the </w:t>
            </w:r>
            <w:r>
              <w:rPr>
                <w:noProof/>
              </w:rPr>
              <w:t>attribute tabl</w:t>
            </w:r>
            <w:r w:rsidR="0069348F">
              <w:rPr>
                <w:noProof/>
              </w:rPr>
              <w:t>e</w:t>
            </w:r>
            <w:r>
              <w:rPr>
                <w:noProof/>
              </w:rPr>
              <w:t xml:space="preserve"> in 6.4.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395100" w:rsidR="001E41F3" w:rsidRDefault="008467FC">
            <w:pPr>
              <w:pStyle w:val="CRCoverPage"/>
              <w:spacing w:after="0"/>
              <w:ind w:left="100"/>
              <w:rPr>
                <w:noProof/>
              </w:rPr>
            </w:pPr>
            <w:r>
              <w:rPr>
                <w:noProof/>
              </w:rPr>
              <w:t xml:space="preserve">Different </w:t>
            </w:r>
            <w:r w:rsidR="00150220">
              <w:rPr>
                <w:noProof/>
              </w:rPr>
              <w:t>deployments</w:t>
            </w:r>
            <w:r>
              <w:rPr>
                <w:noProof/>
              </w:rPr>
              <w:t xml:space="preserve"> may measure jitter at different points making this measurement not usable for assurance solutions.</w:t>
            </w:r>
            <w:ins w:id="3" w:author="ericsson user 1" w:date="2023-10-16T16:09:00Z">
              <w:r w:rsidR="00A11C6E">
                <w:rPr>
                  <w:noProof/>
                </w:rPr>
                <w:t xml:space="preserve"> </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B07E3D" w:rsidR="001E41F3" w:rsidRDefault="00314960" w:rsidP="00150220">
            <w:pPr>
              <w:pStyle w:val="CRCoverPage"/>
              <w:spacing w:after="0"/>
              <w:ind w:left="100"/>
              <w:rPr>
                <w:noProof/>
              </w:rPr>
            </w:pPr>
            <w:r>
              <w:rPr>
                <w:noProof/>
              </w:rPr>
              <w:t>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537908" w:rsidR="001E41F3" w:rsidRDefault="00920A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5726AF" w:rsidR="001E41F3" w:rsidRDefault="00920A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73EE4D" w:rsidR="001E41F3" w:rsidRDefault="00920A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150220">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EFC717" w:rsidR="00604D5F" w:rsidRDefault="00604D5F" w:rsidP="0015022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6D6B3F0" w14:textId="77777777" w:rsidR="001E41F3" w:rsidRDefault="001E41F3">
      <w:pPr>
        <w:rPr>
          <w:noProof/>
        </w:rPr>
      </w:pPr>
    </w:p>
    <w:p w14:paraId="2EBCFD2F" w14:textId="77777777" w:rsidR="00EF7329" w:rsidRDefault="00EF7329" w:rsidP="00EF732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7329" w14:paraId="5E0382FE" w14:textId="77777777" w:rsidTr="00AC36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349B723" w14:textId="77777777" w:rsidR="00EF7329" w:rsidRDefault="00EF7329" w:rsidP="00AC3648">
            <w:pPr>
              <w:jc w:val="center"/>
              <w:rPr>
                <w:rFonts w:ascii="Arial" w:hAnsi="Arial" w:cs="Arial"/>
                <w:b/>
                <w:bCs/>
                <w:sz w:val="28"/>
                <w:szCs w:val="28"/>
                <w:lang w:val="en-US"/>
              </w:rPr>
            </w:pPr>
            <w:r>
              <w:rPr>
                <w:rFonts w:ascii="Arial" w:hAnsi="Arial" w:cs="Arial"/>
                <w:b/>
                <w:bCs/>
                <w:sz w:val="28"/>
                <w:szCs w:val="28"/>
                <w:lang w:eastAsia="zh-CN"/>
              </w:rPr>
              <w:t>Start of 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06EB373" w14:textId="77777777" w:rsidR="00FE56B6" w:rsidRDefault="00FE56B6" w:rsidP="00FE56B6">
      <w:pPr>
        <w:pStyle w:val="Heading2"/>
      </w:pPr>
      <w:bookmarkStart w:id="4" w:name="_Toc59183292"/>
      <w:bookmarkStart w:id="5" w:name="_Toc59184758"/>
      <w:bookmarkStart w:id="6" w:name="_Toc59195693"/>
      <w:bookmarkStart w:id="7" w:name="_Toc59440121"/>
      <w:bookmarkStart w:id="8" w:name="_Toc67990579"/>
      <w:r>
        <w:lastRenderedPageBreak/>
        <w:t>6.4</w:t>
      </w:r>
      <w:r>
        <w:rPr>
          <w:lang w:eastAsia="zh-CN"/>
        </w:rPr>
        <w:tab/>
      </w:r>
      <w:r>
        <w:t>Attribute definition</w:t>
      </w:r>
      <w:bookmarkEnd w:id="4"/>
      <w:bookmarkEnd w:id="5"/>
      <w:bookmarkEnd w:id="6"/>
      <w:bookmarkEnd w:id="7"/>
      <w:bookmarkEnd w:id="8"/>
    </w:p>
    <w:p w14:paraId="41E71EB7" w14:textId="77777777" w:rsidR="00FE56B6" w:rsidRDefault="00FE56B6" w:rsidP="00FE56B6">
      <w:pPr>
        <w:pStyle w:val="Heading3"/>
        <w:rPr>
          <w:lang w:eastAsia="zh-CN"/>
        </w:rPr>
      </w:pPr>
      <w:bookmarkStart w:id="9" w:name="_Toc59183293"/>
      <w:bookmarkStart w:id="10" w:name="_Toc59184759"/>
      <w:bookmarkStart w:id="11" w:name="_Toc59195694"/>
      <w:bookmarkStart w:id="12" w:name="_Toc59440122"/>
      <w:bookmarkStart w:id="13" w:name="_Toc67990580"/>
      <w:r>
        <w:rPr>
          <w:lang w:eastAsia="zh-CN"/>
        </w:rPr>
        <w:t>6.4</w:t>
      </w:r>
      <w:r>
        <w:t>.1</w:t>
      </w:r>
      <w:r>
        <w:tab/>
      </w:r>
      <w:r>
        <w:rPr>
          <w:lang w:eastAsia="zh-CN"/>
        </w:rPr>
        <w:t>Attribute properties</w:t>
      </w:r>
      <w:bookmarkEnd w:id="9"/>
      <w:bookmarkEnd w:id="10"/>
      <w:bookmarkEnd w:id="11"/>
      <w:bookmarkEnd w:id="12"/>
      <w:bookmarkEnd w:id="13"/>
    </w:p>
    <w:p w14:paraId="5A922773" w14:textId="77777777" w:rsidR="00FE56B6" w:rsidRPr="00F17312" w:rsidRDefault="00FE56B6" w:rsidP="00FE56B6">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FE56B6" w14:paraId="15E8CCA9"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34003FDE" w14:textId="77777777" w:rsidR="00FE56B6" w:rsidRDefault="00FE56B6" w:rsidP="00AC3648">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089F005E" w14:textId="77777777" w:rsidR="00FE56B6" w:rsidRDefault="00FE56B6" w:rsidP="00AC3648">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56DDCC05" w14:textId="77777777" w:rsidR="00FE56B6" w:rsidRDefault="00FE56B6" w:rsidP="00AC3648">
            <w:pPr>
              <w:pStyle w:val="TAH"/>
            </w:pPr>
            <w:r>
              <w:t>Properties</w:t>
            </w:r>
          </w:p>
        </w:tc>
      </w:tr>
      <w:tr w:rsidR="00FE56B6" w14:paraId="33D801A1"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003801" w14:textId="77777777" w:rsidR="00FE56B6" w:rsidRDefault="00FE56B6" w:rsidP="00AC3648">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66713236" w14:textId="77777777" w:rsidR="00FE56B6" w:rsidRDefault="00FE56B6" w:rsidP="00AC3648">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1FA03622"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Real</w:t>
            </w:r>
          </w:p>
          <w:p w14:paraId="60497B22"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7E05BDCF"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4FB51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E24B95"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7A570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0168FDAA"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True</w:t>
            </w:r>
          </w:p>
        </w:tc>
      </w:tr>
      <w:tr w:rsidR="00FE56B6" w14:paraId="6F837711"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C3510A" w14:textId="77777777" w:rsidR="00FE56B6" w:rsidRDefault="00FE56B6" w:rsidP="00AC3648">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6008998D" w14:textId="77777777" w:rsidR="00FE56B6" w:rsidRDefault="00FE56B6" w:rsidP="00AC3648">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44F79F29" w14:textId="77777777" w:rsidR="00FE56B6" w:rsidRDefault="00FE56B6" w:rsidP="00AC364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AA1C8ED" w14:textId="77777777" w:rsidR="00FE56B6" w:rsidRDefault="00FE56B6" w:rsidP="00AC3648">
            <w:pPr>
              <w:spacing w:after="0"/>
              <w:rPr>
                <w:rFonts w:ascii="Arial" w:hAnsi="Arial" w:cs="Arial"/>
                <w:sz w:val="18"/>
                <w:szCs w:val="18"/>
              </w:rPr>
            </w:pPr>
            <w:r>
              <w:rPr>
                <w:rFonts w:ascii="Arial" w:hAnsi="Arial" w:cs="Arial"/>
                <w:sz w:val="18"/>
                <w:szCs w:val="18"/>
              </w:rPr>
              <w:t>multiplicity: 1</w:t>
            </w:r>
          </w:p>
          <w:p w14:paraId="5BA60E8D"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C892AFE"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542F7BE" w14:textId="77777777" w:rsidR="00FE56B6" w:rsidRDefault="00FE56B6"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526E09A" w14:textId="77777777" w:rsidR="00FE56B6" w:rsidRDefault="00FE56B6" w:rsidP="00AC3648">
            <w:pPr>
              <w:spacing w:after="0"/>
              <w:rPr>
                <w:rFonts w:ascii="Arial" w:hAnsi="Arial" w:cs="Arial"/>
                <w:snapToGrid w:val="0"/>
                <w:sz w:val="18"/>
                <w:szCs w:val="18"/>
              </w:rPr>
            </w:pPr>
            <w:r>
              <w:rPr>
                <w:rFonts w:ascii="Arial" w:hAnsi="Arial" w:cs="Arial"/>
                <w:sz w:val="18"/>
                <w:szCs w:val="18"/>
              </w:rPr>
              <w:t>isNullable: True</w:t>
            </w:r>
          </w:p>
        </w:tc>
      </w:tr>
      <w:tr w:rsidR="00FE56B6" w14:paraId="30AC3A4B"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7BC296" w14:textId="77777777" w:rsidR="00FE56B6" w:rsidRDefault="00FE56B6" w:rsidP="00AC3648">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23E4AE44" w14:textId="77777777" w:rsidR="00FE56B6" w:rsidRDefault="00FE56B6" w:rsidP="00AC3648">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16FE1BE8" w14:textId="77777777" w:rsidR="00FE56B6" w:rsidRDefault="00FE56B6" w:rsidP="00AC364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D814569" w14:textId="77777777" w:rsidR="00FE56B6" w:rsidRDefault="00FE56B6" w:rsidP="00AC3648">
            <w:pPr>
              <w:spacing w:after="0"/>
              <w:rPr>
                <w:rFonts w:ascii="Arial" w:hAnsi="Arial" w:cs="Arial"/>
                <w:sz w:val="18"/>
                <w:szCs w:val="18"/>
              </w:rPr>
            </w:pPr>
            <w:r>
              <w:rPr>
                <w:rFonts w:ascii="Arial" w:hAnsi="Arial" w:cs="Arial"/>
                <w:sz w:val="18"/>
                <w:szCs w:val="18"/>
              </w:rPr>
              <w:t>multiplicity: 1</w:t>
            </w:r>
          </w:p>
          <w:p w14:paraId="5350947A"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55CE329"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78389BD" w14:textId="77777777" w:rsidR="00FE56B6" w:rsidRDefault="00FE56B6"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47FC70" w14:textId="77777777" w:rsidR="00FE56B6" w:rsidRDefault="00FE56B6" w:rsidP="00AC3648">
            <w:pPr>
              <w:spacing w:after="0"/>
              <w:rPr>
                <w:rFonts w:ascii="Arial" w:hAnsi="Arial" w:cs="Arial"/>
                <w:snapToGrid w:val="0"/>
                <w:sz w:val="18"/>
                <w:szCs w:val="18"/>
              </w:rPr>
            </w:pPr>
            <w:r>
              <w:rPr>
                <w:rFonts w:ascii="Arial" w:hAnsi="Arial" w:cs="Arial"/>
                <w:sz w:val="18"/>
                <w:szCs w:val="18"/>
              </w:rPr>
              <w:t>isNullable: True</w:t>
            </w:r>
          </w:p>
        </w:tc>
      </w:tr>
      <w:tr w:rsidR="00FE56B6" w14:paraId="53B2B9D9"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450E69" w14:textId="77777777" w:rsidR="00FE56B6" w:rsidRDefault="00FE56B6" w:rsidP="00AC3648">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2646B0B5" w14:textId="77777777" w:rsidR="00FE56B6" w:rsidRDefault="00FE56B6" w:rsidP="00AC3648">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00F5CC13" w14:textId="77777777" w:rsidR="00FE56B6" w:rsidRDefault="00FE56B6" w:rsidP="00AC3648">
            <w:pPr>
              <w:pStyle w:val="TAL"/>
              <w:rPr>
                <w:rFonts w:cs="Arial"/>
                <w:szCs w:val="18"/>
              </w:rPr>
            </w:pPr>
          </w:p>
          <w:p w14:paraId="70A2B0D8" w14:textId="77777777" w:rsidR="00FE56B6" w:rsidRDefault="00FE56B6" w:rsidP="00AC3648">
            <w:pPr>
              <w:spacing w:after="0"/>
              <w:rPr>
                <w:rFonts w:ascii="Arial" w:hAnsi="Arial" w:cs="Arial"/>
                <w:sz w:val="18"/>
                <w:szCs w:val="18"/>
              </w:rPr>
            </w:pPr>
            <w:r>
              <w:rPr>
                <w:rFonts w:ascii="Arial" w:hAnsi="Arial" w:cs="Arial"/>
                <w:sz w:val="18"/>
                <w:szCs w:val="18"/>
              </w:rPr>
              <w:t>allowedValues: "ENABLED", "DISABLED".</w:t>
            </w:r>
          </w:p>
          <w:p w14:paraId="2C67344D" w14:textId="77777777" w:rsidR="00FE56B6" w:rsidRDefault="00FE56B6" w:rsidP="00AC3648">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0E4E274C" w14:textId="77777777" w:rsidR="00FE56B6" w:rsidRDefault="00FE56B6" w:rsidP="00AC3648">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6746405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type: ENUM </w:t>
            </w:r>
          </w:p>
          <w:p w14:paraId="0D1FFAA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1EDF2AAA"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74815D"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93C32B"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B34887" w14:textId="77777777" w:rsidR="00FE56B6" w:rsidRDefault="00FE56B6" w:rsidP="00AC3648">
            <w:pPr>
              <w:pStyle w:val="TAL"/>
              <w:rPr>
                <w:rFonts w:cs="Arial"/>
                <w:snapToGrid w:val="0"/>
                <w:szCs w:val="18"/>
              </w:rPr>
            </w:pPr>
            <w:r>
              <w:rPr>
                <w:rFonts w:cs="Arial"/>
                <w:snapToGrid w:val="0"/>
                <w:szCs w:val="18"/>
              </w:rPr>
              <w:t>allowedValues: N/A</w:t>
            </w:r>
          </w:p>
          <w:p w14:paraId="25F218EB" w14:textId="77777777" w:rsidR="00FE56B6" w:rsidRDefault="00FE56B6" w:rsidP="00AC3648">
            <w:pPr>
              <w:pStyle w:val="TAL"/>
              <w:rPr>
                <w:rFonts w:cs="Arial"/>
                <w:snapToGrid w:val="0"/>
                <w:szCs w:val="18"/>
              </w:rPr>
            </w:pPr>
            <w:r>
              <w:rPr>
                <w:rFonts w:cs="Arial"/>
                <w:snapToGrid w:val="0"/>
                <w:szCs w:val="18"/>
              </w:rPr>
              <w:t>isNullable: False</w:t>
            </w:r>
          </w:p>
        </w:tc>
      </w:tr>
      <w:tr w:rsidR="00FE56B6" w14:paraId="5F9BE77F"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90A8CE" w14:textId="77777777" w:rsidR="00FE56B6" w:rsidRDefault="00FE56B6" w:rsidP="00AC3648">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6AA89AAF" w14:textId="77777777" w:rsidR="00FE56B6" w:rsidRDefault="00FE56B6" w:rsidP="00AC3648">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61432016" w14:textId="77777777" w:rsidR="00FE56B6" w:rsidRDefault="00FE56B6" w:rsidP="00AC3648">
            <w:pPr>
              <w:spacing w:after="0"/>
              <w:rPr>
                <w:rFonts w:ascii="Arial" w:hAnsi="Arial" w:cs="Arial"/>
                <w:snapToGrid w:val="0"/>
                <w:sz w:val="18"/>
                <w:szCs w:val="18"/>
              </w:rPr>
            </w:pPr>
          </w:p>
          <w:p w14:paraId="6732D723" w14:textId="77777777" w:rsidR="00FE56B6" w:rsidRDefault="00FE56B6" w:rsidP="00AC3648">
            <w:pPr>
              <w:pStyle w:val="TAL"/>
              <w:keepNext w:val="0"/>
              <w:rPr>
                <w:rFonts w:cs="Arial"/>
                <w:szCs w:val="18"/>
              </w:rPr>
            </w:pPr>
            <w:r>
              <w:rPr>
                <w:rFonts w:cs="Arial"/>
                <w:szCs w:val="18"/>
              </w:rPr>
              <w:t xml:space="preserve">allowedValues: “LOCKED”, “UNLOCKED”, SHUTTINGDOWN” </w:t>
            </w:r>
          </w:p>
          <w:p w14:paraId="2474502E" w14:textId="77777777" w:rsidR="00FE56B6" w:rsidRDefault="00FE56B6" w:rsidP="00AC3648">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1D34AEDC" w14:textId="77777777" w:rsidR="00FE56B6" w:rsidRDefault="00FE56B6" w:rsidP="00AC3648">
            <w:pPr>
              <w:spacing w:after="0"/>
              <w:rPr>
                <w:rFonts w:ascii="Arial" w:hAnsi="Arial" w:cs="Arial"/>
                <w:sz w:val="18"/>
                <w:szCs w:val="18"/>
              </w:rPr>
            </w:pPr>
            <w:r>
              <w:rPr>
                <w:rFonts w:ascii="Arial" w:hAnsi="Arial" w:cs="Arial"/>
                <w:sz w:val="18"/>
                <w:szCs w:val="18"/>
              </w:rPr>
              <w:t>type: ENUM</w:t>
            </w:r>
          </w:p>
          <w:p w14:paraId="0924DF9A" w14:textId="77777777" w:rsidR="00FE56B6" w:rsidRDefault="00FE56B6" w:rsidP="00AC3648">
            <w:pPr>
              <w:spacing w:after="0"/>
              <w:rPr>
                <w:rFonts w:ascii="Arial" w:hAnsi="Arial" w:cs="Arial"/>
                <w:sz w:val="18"/>
                <w:szCs w:val="18"/>
              </w:rPr>
            </w:pPr>
            <w:r>
              <w:rPr>
                <w:rFonts w:ascii="Arial" w:hAnsi="Arial" w:cs="Arial"/>
                <w:sz w:val="18"/>
                <w:szCs w:val="18"/>
              </w:rPr>
              <w:t>multiplicity: 1</w:t>
            </w:r>
          </w:p>
          <w:p w14:paraId="66A2DAD4"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B1E696"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3E7CDBB" w14:textId="77777777" w:rsidR="00FE56B6" w:rsidRDefault="00FE56B6"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3ECC2C1E" w14:textId="77777777" w:rsidR="00FE56B6" w:rsidRDefault="00FE56B6" w:rsidP="00AC3648">
            <w:pPr>
              <w:pStyle w:val="TAL"/>
              <w:rPr>
                <w:rFonts w:cs="Arial"/>
                <w:snapToGrid w:val="0"/>
                <w:szCs w:val="18"/>
              </w:rPr>
            </w:pPr>
            <w:r>
              <w:rPr>
                <w:rFonts w:cs="Arial"/>
                <w:snapToGrid w:val="0"/>
                <w:szCs w:val="18"/>
              </w:rPr>
              <w:t>allowedValues: N/A</w:t>
            </w:r>
            <w:r>
              <w:rPr>
                <w:rFonts w:cs="Arial"/>
                <w:szCs w:val="18"/>
              </w:rPr>
              <w:t xml:space="preserve"> </w:t>
            </w:r>
          </w:p>
          <w:p w14:paraId="39C542AE" w14:textId="77777777" w:rsidR="00FE56B6" w:rsidRDefault="00FE56B6" w:rsidP="00AC3648">
            <w:pPr>
              <w:spacing w:after="0"/>
              <w:rPr>
                <w:rFonts w:ascii="Arial" w:hAnsi="Arial" w:cs="Arial"/>
                <w:sz w:val="18"/>
                <w:szCs w:val="18"/>
              </w:rPr>
            </w:pPr>
            <w:r>
              <w:rPr>
                <w:rFonts w:ascii="Arial" w:hAnsi="Arial" w:cs="Arial"/>
                <w:sz w:val="18"/>
                <w:szCs w:val="18"/>
              </w:rPr>
              <w:t>isNullable: False</w:t>
            </w:r>
          </w:p>
        </w:tc>
      </w:tr>
      <w:tr w:rsidR="00FE56B6" w14:paraId="5CFB48E6"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0CEE9E" w14:textId="77777777" w:rsidR="00FE56B6" w:rsidRDefault="00FE56B6" w:rsidP="00AC3648">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A2B0A6D" w14:textId="77777777" w:rsidR="00FE56B6" w:rsidRDefault="00FE56B6" w:rsidP="00AC3648">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03BC826"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307A1766"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56E0635E"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50F9A4"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286096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B22B15E"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True</w:t>
            </w:r>
          </w:p>
        </w:tc>
      </w:tr>
      <w:tr w:rsidR="00FE56B6" w14:paraId="4508DC5D"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289305" w14:textId="77777777" w:rsidR="00FE56B6" w:rsidRDefault="00FE56B6" w:rsidP="00AC3648">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429CFD22" w14:textId="77777777" w:rsidR="00FE56B6" w:rsidRDefault="00FE56B6" w:rsidP="00AC3648">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1BA7E4C9" w14:textId="77777777" w:rsidR="00FE56B6" w:rsidRDefault="00FE56B6" w:rsidP="00AC3648">
            <w:pPr>
              <w:pStyle w:val="TAL"/>
              <w:rPr>
                <w:rFonts w:cs="Arial"/>
                <w:snapToGrid w:val="0"/>
                <w:szCs w:val="18"/>
                <w:lang w:eastAsia="zh-CN"/>
              </w:rPr>
            </w:pPr>
          </w:p>
          <w:p w14:paraId="1300A7EC" w14:textId="77777777" w:rsidR="00FE56B6" w:rsidRDefault="00FE56B6" w:rsidP="00AC3648">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B36C55B"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String</w:t>
            </w:r>
          </w:p>
          <w:p w14:paraId="1F3DE583"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249AA7EF"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295164"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382453CD"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4AFBD95"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True</w:t>
            </w:r>
          </w:p>
        </w:tc>
      </w:tr>
      <w:tr w:rsidR="00FE56B6" w14:paraId="0646D81F"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FAB073" w14:textId="77777777" w:rsidR="00FE56B6" w:rsidRDefault="00FE56B6" w:rsidP="00AC3648">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4F5035B8" w14:textId="77777777" w:rsidR="00FE56B6" w:rsidRDefault="00FE56B6" w:rsidP="00AC3648">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5329BD1E" w14:textId="77777777" w:rsidR="00FE56B6" w:rsidRDefault="00FE56B6" w:rsidP="00AC3648">
            <w:pPr>
              <w:pStyle w:val="TAL"/>
              <w:rPr>
                <w:rFonts w:cs="Arial"/>
                <w:snapToGrid w:val="0"/>
                <w:szCs w:val="18"/>
                <w:lang w:eastAsia="zh-CN"/>
              </w:rPr>
            </w:pPr>
          </w:p>
          <w:p w14:paraId="0349099C" w14:textId="77777777" w:rsidR="00FE56B6" w:rsidRDefault="00FE56B6" w:rsidP="00AC3648">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40253C1"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String</w:t>
            </w:r>
          </w:p>
          <w:p w14:paraId="0853E1CB"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1509E89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2C930A"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2111CA9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295C22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True</w:t>
            </w:r>
          </w:p>
        </w:tc>
      </w:tr>
      <w:tr w:rsidR="00FE56B6" w14:paraId="5F94178E"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DDD156" w14:textId="77777777" w:rsidR="00FE56B6" w:rsidRDefault="00FE56B6" w:rsidP="00AC3648">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66B4B34C" w14:textId="77777777" w:rsidR="00FE56B6" w:rsidRDefault="00FE56B6" w:rsidP="00AC3648">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3D4F4965" w14:textId="77777777" w:rsidR="00FE56B6" w:rsidRDefault="00FE56B6" w:rsidP="00AC3648">
            <w:pPr>
              <w:pStyle w:val="TAL"/>
              <w:rPr>
                <w:rFonts w:cs="Arial"/>
                <w:snapToGrid w:val="0"/>
                <w:szCs w:val="18"/>
                <w:lang w:eastAsia="zh-CN"/>
              </w:rPr>
            </w:pPr>
          </w:p>
          <w:p w14:paraId="25BF78EA" w14:textId="77777777" w:rsidR="00FE56B6" w:rsidRDefault="00FE56B6" w:rsidP="00AC3648">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D8E7EF3"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String</w:t>
            </w:r>
          </w:p>
          <w:p w14:paraId="1EA9173B"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57ECFBF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8A074C"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7F46B1AB"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61ADCC3"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True</w:t>
            </w:r>
          </w:p>
        </w:tc>
      </w:tr>
      <w:tr w:rsidR="00FE56B6" w14:paraId="7F34A3F5"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587FF2" w14:textId="77777777" w:rsidR="00FE56B6" w:rsidRDefault="00FE56B6" w:rsidP="00AC3648">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11314D32" w14:textId="77777777" w:rsidR="00FE56B6" w:rsidRDefault="00FE56B6" w:rsidP="00AC3648">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2B6B2852" w14:textId="77777777" w:rsidR="00FE56B6" w:rsidRDefault="00FE56B6" w:rsidP="00AC3648">
            <w:pPr>
              <w:pStyle w:val="TAL"/>
              <w:rPr>
                <w:rFonts w:cs="Arial"/>
                <w:snapToGrid w:val="0"/>
                <w:szCs w:val="18"/>
                <w:lang w:eastAsia="zh-CN"/>
              </w:rPr>
            </w:pPr>
          </w:p>
          <w:p w14:paraId="48F68B42" w14:textId="77777777" w:rsidR="00FE56B6" w:rsidRDefault="00FE56B6" w:rsidP="00AC3648">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35494908" w14:textId="77777777" w:rsidR="00FE56B6" w:rsidRDefault="00FE56B6" w:rsidP="00AC3648">
            <w:pPr>
              <w:spacing w:after="0"/>
              <w:rPr>
                <w:rFonts w:ascii="Arial" w:hAnsi="Arial" w:cs="Arial"/>
                <w:sz w:val="18"/>
                <w:szCs w:val="18"/>
              </w:rPr>
            </w:pPr>
            <w:r>
              <w:rPr>
                <w:rFonts w:ascii="Arial" w:hAnsi="Arial" w:cs="Arial"/>
                <w:sz w:val="18"/>
                <w:szCs w:val="18"/>
              </w:rPr>
              <w:t>type: ENUM</w:t>
            </w:r>
          </w:p>
          <w:p w14:paraId="57837A84" w14:textId="77777777" w:rsidR="00FE56B6" w:rsidRDefault="00FE56B6" w:rsidP="00AC3648">
            <w:pPr>
              <w:spacing w:after="0"/>
              <w:rPr>
                <w:rFonts w:ascii="Arial" w:hAnsi="Arial" w:cs="Arial"/>
                <w:sz w:val="18"/>
                <w:szCs w:val="18"/>
              </w:rPr>
            </w:pPr>
            <w:r>
              <w:rPr>
                <w:rFonts w:ascii="Arial" w:hAnsi="Arial" w:cs="Arial"/>
                <w:sz w:val="18"/>
                <w:szCs w:val="18"/>
              </w:rPr>
              <w:t>multiplicity: 1</w:t>
            </w:r>
          </w:p>
          <w:p w14:paraId="6A000626"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DF8C4BC"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A02D78" w14:textId="77777777" w:rsidR="00FE56B6" w:rsidRDefault="00FE56B6"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AFD583D" w14:textId="77777777" w:rsidR="00FE56B6" w:rsidRDefault="00FE56B6" w:rsidP="00AC3648">
            <w:pPr>
              <w:pStyle w:val="TAL"/>
              <w:rPr>
                <w:rFonts w:cs="Arial"/>
                <w:snapToGrid w:val="0"/>
                <w:szCs w:val="18"/>
              </w:rPr>
            </w:pPr>
            <w:r>
              <w:rPr>
                <w:rFonts w:cs="Arial"/>
                <w:snapToGrid w:val="0"/>
                <w:szCs w:val="18"/>
              </w:rPr>
              <w:t>allowedValues: N/A</w:t>
            </w:r>
            <w:r>
              <w:rPr>
                <w:rFonts w:cs="Arial"/>
                <w:szCs w:val="18"/>
              </w:rPr>
              <w:t xml:space="preserve"> </w:t>
            </w:r>
          </w:p>
          <w:p w14:paraId="642F21E8" w14:textId="77777777" w:rsidR="00FE56B6" w:rsidRDefault="00FE56B6" w:rsidP="00AC3648">
            <w:pPr>
              <w:spacing w:after="0"/>
              <w:rPr>
                <w:rFonts w:ascii="Arial" w:hAnsi="Arial" w:cs="Arial"/>
                <w:snapToGrid w:val="0"/>
                <w:sz w:val="18"/>
                <w:szCs w:val="18"/>
              </w:rPr>
            </w:pPr>
            <w:r>
              <w:rPr>
                <w:rFonts w:ascii="Arial" w:hAnsi="Arial" w:cs="Arial"/>
                <w:sz w:val="18"/>
                <w:szCs w:val="18"/>
              </w:rPr>
              <w:t>isNullable: False</w:t>
            </w:r>
          </w:p>
        </w:tc>
      </w:tr>
      <w:tr w:rsidR="00FE56B6" w14:paraId="653F47C4"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82F6AD" w14:textId="77777777" w:rsidR="00FE56B6" w:rsidRDefault="00FE56B6" w:rsidP="00AC3648">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383E0A50" w14:textId="77777777" w:rsidR="00FE56B6" w:rsidRDefault="00FE56B6" w:rsidP="00AC3648">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3F1E7322" w14:textId="77777777" w:rsidR="00FE56B6" w:rsidRDefault="00FE56B6" w:rsidP="00AC3648">
            <w:pPr>
              <w:pStyle w:val="TAL"/>
              <w:rPr>
                <w:rFonts w:cs="Arial"/>
                <w:snapToGrid w:val="0"/>
                <w:szCs w:val="18"/>
                <w:lang w:eastAsia="zh-CN"/>
              </w:rPr>
            </w:pPr>
          </w:p>
          <w:p w14:paraId="0E33B18D" w14:textId="77777777" w:rsidR="00FE56B6" w:rsidRDefault="00FE56B6" w:rsidP="00AC3648">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702F2BA9" w14:textId="77777777" w:rsidR="00FE56B6" w:rsidRDefault="00FE56B6" w:rsidP="00AC3648">
            <w:pPr>
              <w:spacing w:after="0"/>
              <w:rPr>
                <w:rFonts w:ascii="Arial" w:hAnsi="Arial" w:cs="Arial"/>
                <w:sz w:val="18"/>
                <w:szCs w:val="18"/>
              </w:rPr>
            </w:pPr>
            <w:r>
              <w:rPr>
                <w:rFonts w:ascii="Arial" w:hAnsi="Arial" w:cs="Arial"/>
                <w:sz w:val="18"/>
                <w:szCs w:val="18"/>
              </w:rPr>
              <w:t>type: ENUM</w:t>
            </w:r>
          </w:p>
          <w:p w14:paraId="5CAAF07F" w14:textId="77777777" w:rsidR="00FE56B6" w:rsidRDefault="00FE56B6" w:rsidP="00AC3648">
            <w:pPr>
              <w:spacing w:after="0"/>
              <w:rPr>
                <w:rFonts w:ascii="Arial" w:hAnsi="Arial" w:cs="Arial"/>
                <w:sz w:val="18"/>
                <w:szCs w:val="18"/>
              </w:rPr>
            </w:pPr>
            <w:r>
              <w:rPr>
                <w:rFonts w:ascii="Arial" w:hAnsi="Arial" w:cs="Arial"/>
                <w:sz w:val="18"/>
                <w:szCs w:val="18"/>
              </w:rPr>
              <w:t>multiplicity: 1…3</w:t>
            </w:r>
          </w:p>
          <w:p w14:paraId="24D92CF4"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3A9E46EF"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651424CD" w14:textId="77777777" w:rsidR="00FE56B6" w:rsidRDefault="00FE56B6"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0D4AE7A" w14:textId="77777777" w:rsidR="00FE56B6" w:rsidRDefault="00FE56B6" w:rsidP="00AC3648">
            <w:pPr>
              <w:pStyle w:val="TAL"/>
              <w:rPr>
                <w:rFonts w:cs="Arial"/>
                <w:snapToGrid w:val="0"/>
                <w:szCs w:val="18"/>
              </w:rPr>
            </w:pPr>
            <w:r>
              <w:rPr>
                <w:rFonts w:cs="Arial"/>
                <w:snapToGrid w:val="0"/>
                <w:szCs w:val="18"/>
              </w:rPr>
              <w:t>allowedValues: N/A</w:t>
            </w:r>
            <w:r>
              <w:rPr>
                <w:rFonts w:cs="Arial"/>
                <w:szCs w:val="18"/>
              </w:rPr>
              <w:t xml:space="preserve"> </w:t>
            </w:r>
          </w:p>
          <w:p w14:paraId="0A366EA4" w14:textId="77777777" w:rsidR="00FE56B6" w:rsidRDefault="00FE56B6" w:rsidP="00AC3648">
            <w:pPr>
              <w:spacing w:after="0"/>
              <w:rPr>
                <w:rFonts w:ascii="Arial" w:hAnsi="Arial" w:cs="Arial"/>
                <w:snapToGrid w:val="0"/>
                <w:sz w:val="18"/>
                <w:szCs w:val="18"/>
              </w:rPr>
            </w:pPr>
            <w:r>
              <w:rPr>
                <w:rFonts w:ascii="Arial" w:hAnsi="Arial" w:cs="Arial"/>
                <w:sz w:val="18"/>
                <w:szCs w:val="18"/>
              </w:rPr>
              <w:t>isNullable: False</w:t>
            </w:r>
          </w:p>
        </w:tc>
      </w:tr>
      <w:tr w:rsidR="00FE56B6" w14:paraId="32AAE87A"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B12144" w14:textId="77777777" w:rsidR="00FE56B6" w:rsidRDefault="00FE56B6" w:rsidP="00AC3648">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7155F93A" w14:textId="77777777" w:rsidR="00FE56B6" w:rsidRDefault="00FE56B6" w:rsidP="00AC3648">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0A4729DF" w14:textId="77777777" w:rsidR="00FE56B6" w:rsidRDefault="00FE56B6" w:rsidP="00AC3648">
            <w:pPr>
              <w:pStyle w:val="TAL"/>
              <w:rPr>
                <w:rFonts w:cs="Arial"/>
                <w:snapToGrid w:val="0"/>
                <w:szCs w:val="18"/>
                <w:lang w:eastAsia="zh-CN"/>
              </w:rPr>
            </w:pPr>
          </w:p>
          <w:p w14:paraId="671E16F7" w14:textId="77777777" w:rsidR="00FE56B6" w:rsidRDefault="00FE56B6" w:rsidP="00AC3648">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08640276" w14:textId="77777777" w:rsidR="00FE56B6" w:rsidRDefault="00FE56B6" w:rsidP="00AC3648">
            <w:pPr>
              <w:spacing w:after="0"/>
              <w:rPr>
                <w:rFonts w:ascii="Arial" w:hAnsi="Arial" w:cs="Arial"/>
                <w:sz w:val="18"/>
                <w:szCs w:val="18"/>
              </w:rPr>
            </w:pPr>
            <w:r>
              <w:rPr>
                <w:rFonts w:ascii="Arial" w:hAnsi="Arial" w:cs="Arial"/>
                <w:sz w:val="18"/>
                <w:szCs w:val="18"/>
              </w:rPr>
              <w:t>type: ENUM</w:t>
            </w:r>
          </w:p>
          <w:p w14:paraId="7FBF1E96" w14:textId="77777777" w:rsidR="00FE56B6" w:rsidRDefault="00FE56B6" w:rsidP="00AC3648">
            <w:pPr>
              <w:spacing w:after="0"/>
              <w:rPr>
                <w:rFonts w:ascii="Arial" w:hAnsi="Arial" w:cs="Arial"/>
                <w:sz w:val="18"/>
                <w:szCs w:val="18"/>
              </w:rPr>
            </w:pPr>
            <w:r>
              <w:rPr>
                <w:rFonts w:ascii="Arial" w:hAnsi="Arial" w:cs="Arial"/>
                <w:sz w:val="18"/>
                <w:szCs w:val="18"/>
              </w:rPr>
              <w:t>multiplicity: 1</w:t>
            </w:r>
          </w:p>
          <w:p w14:paraId="620569C2"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4B72EB1"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86EF68" w14:textId="77777777" w:rsidR="00FE56B6" w:rsidRDefault="00FE56B6"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9B179D" w14:textId="77777777" w:rsidR="00FE56B6" w:rsidRDefault="00FE56B6" w:rsidP="00AC3648">
            <w:pPr>
              <w:pStyle w:val="TAL"/>
              <w:rPr>
                <w:rFonts w:cs="Arial"/>
                <w:snapToGrid w:val="0"/>
                <w:szCs w:val="18"/>
              </w:rPr>
            </w:pPr>
            <w:r>
              <w:rPr>
                <w:rFonts w:cs="Arial"/>
                <w:snapToGrid w:val="0"/>
                <w:szCs w:val="18"/>
              </w:rPr>
              <w:t>allowedValues: N/A</w:t>
            </w:r>
            <w:r>
              <w:rPr>
                <w:rFonts w:cs="Arial"/>
                <w:szCs w:val="18"/>
              </w:rPr>
              <w:t xml:space="preserve"> </w:t>
            </w:r>
          </w:p>
          <w:p w14:paraId="11E5A9AC" w14:textId="77777777" w:rsidR="00FE56B6" w:rsidRDefault="00FE56B6" w:rsidP="00AC3648">
            <w:pPr>
              <w:spacing w:after="0"/>
              <w:rPr>
                <w:rFonts w:ascii="Arial" w:hAnsi="Arial" w:cs="Arial"/>
                <w:snapToGrid w:val="0"/>
                <w:sz w:val="18"/>
                <w:szCs w:val="18"/>
              </w:rPr>
            </w:pPr>
            <w:r>
              <w:rPr>
                <w:rFonts w:ascii="Arial" w:hAnsi="Arial" w:cs="Arial"/>
                <w:sz w:val="18"/>
                <w:szCs w:val="18"/>
              </w:rPr>
              <w:t>isNullable: False</w:t>
            </w:r>
          </w:p>
        </w:tc>
      </w:tr>
      <w:tr w:rsidR="00FE56B6" w14:paraId="0B863EE3"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A5649D"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2111C224" w14:textId="77777777" w:rsidR="00FE56B6" w:rsidRDefault="00FE56B6" w:rsidP="00AC364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41519028"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71142765"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2D3837DE"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C401F5"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8C0AB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82F75A"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40580360" w14:textId="77777777" w:rsidR="00FE56B6" w:rsidRDefault="00FE56B6" w:rsidP="00AC3648">
            <w:pPr>
              <w:pStyle w:val="TAL"/>
              <w:keepNext w:val="0"/>
              <w:keepLines w:val="0"/>
              <w:rPr>
                <w:rFonts w:cs="Arial"/>
                <w:snapToGrid w:val="0"/>
                <w:szCs w:val="18"/>
              </w:rPr>
            </w:pPr>
            <w:r>
              <w:rPr>
                <w:rFonts w:cs="Arial"/>
                <w:snapToGrid w:val="0"/>
                <w:szCs w:val="18"/>
              </w:rPr>
              <w:t>isNullable: False</w:t>
            </w:r>
          </w:p>
        </w:tc>
      </w:tr>
      <w:tr w:rsidR="00FE56B6" w14:paraId="0805853E"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27491B"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562C64F4" w14:textId="77777777" w:rsidR="00FE56B6" w:rsidRDefault="00FE56B6" w:rsidP="00AC364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0029BDCF"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Integer</w:t>
            </w:r>
          </w:p>
          <w:p w14:paraId="5C636785"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6C87316E"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9804891"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6CA309"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B79199"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285961B1" w14:textId="77777777" w:rsidR="00FE56B6" w:rsidRDefault="00FE56B6" w:rsidP="00AC3648">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FE56B6" w14:paraId="19C46B89"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D54901"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4F5E8F04" w14:textId="77777777" w:rsidR="00FE56B6" w:rsidRDefault="00FE56B6" w:rsidP="00AC364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79A17C9E"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Integer</w:t>
            </w:r>
          </w:p>
          <w:p w14:paraId="4336B661"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24FF802E"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E52F7C"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5BB2E4"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EA9EA2"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5ED48378" w14:textId="77777777" w:rsidR="00FE56B6" w:rsidRDefault="00FE56B6" w:rsidP="00AC3648">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FE56B6" w14:paraId="15C32809"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5E318D"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7B9FAC56" w14:textId="77777777" w:rsidR="00FE56B6" w:rsidRDefault="00FE56B6" w:rsidP="00AC364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37A34F56" w14:textId="77777777" w:rsidR="00FE56B6" w:rsidRDefault="00FE56B6" w:rsidP="00AC3648">
            <w:pPr>
              <w:spacing w:after="0"/>
              <w:rPr>
                <w:rFonts w:ascii="Arial" w:hAnsi="Arial" w:cs="Arial"/>
                <w:sz w:val="18"/>
                <w:szCs w:val="18"/>
              </w:rPr>
            </w:pPr>
            <w:r>
              <w:rPr>
                <w:rFonts w:ascii="Arial" w:hAnsi="Arial" w:cs="Arial"/>
                <w:sz w:val="18"/>
                <w:szCs w:val="18"/>
              </w:rPr>
              <w:t>allowedValues:</w:t>
            </w:r>
          </w:p>
          <w:p w14:paraId="0F2765E5" w14:textId="77777777" w:rsidR="00FE56B6" w:rsidRDefault="00FE56B6" w:rsidP="00AC3648">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757CB8E3"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Integer</w:t>
            </w:r>
          </w:p>
          <w:p w14:paraId="4CCDCD3B"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0E473883"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D4FB88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667030F"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8ED457E"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518FD3F4" w14:textId="77777777" w:rsidR="00FE56B6" w:rsidRDefault="00FE56B6" w:rsidP="00AC3648">
            <w:pPr>
              <w:pStyle w:val="TAL"/>
              <w:keepNext w:val="0"/>
              <w:keepLines w:val="0"/>
              <w:rPr>
                <w:rFonts w:cs="Arial"/>
                <w:snapToGrid w:val="0"/>
                <w:szCs w:val="18"/>
              </w:rPr>
            </w:pPr>
            <w:r>
              <w:rPr>
                <w:rFonts w:cs="Arial"/>
                <w:snapToGrid w:val="0"/>
                <w:szCs w:val="18"/>
              </w:rPr>
              <w:t>isNullable: False</w:t>
            </w:r>
          </w:p>
        </w:tc>
      </w:tr>
      <w:tr w:rsidR="00FE56B6" w14:paraId="6EC437FA"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E3A66D" w14:textId="77777777" w:rsidR="00FE56B6" w:rsidRDefault="00FE56B6" w:rsidP="00AC3648">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0A74968B" w14:textId="77777777" w:rsidR="00FE56B6" w:rsidRDefault="00FE56B6" w:rsidP="00AC364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35BFF830"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Integer</w:t>
            </w:r>
          </w:p>
          <w:p w14:paraId="20A10AED"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5D2CF67F"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F93C28"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85921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34241BD"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7FE0D123"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1C08EC03"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A47338" w14:textId="77777777" w:rsidR="00FE56B6" w:rsidRPr="00226EF4" w:rsidRDefault="00FE56B6" w:rsidP="00AC3648">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57E51FDB" w14:textId="77777777" w:rsidR="00FE56B6" w:rsidRDefault="00FE56B6" w:rsidP="00AC364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C03FFC9"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Integer</w:t>
            </w:r>
          </w:p>
          <w:p w14:paraId="107872BA"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77D5FF9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BB42A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F82795"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C1333BA"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37B4540B"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7D8DBFDB"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52E38B"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FF004AB" w14:textId="77777777" w:rsidR="00FE56B6" w:rsidRDefault="00FE56B6" w:rsidP="00AC364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5EFDE4E"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Integer</w:t>
            </w:r>
          </w:p>
          <w:p w14:paraId="5E300311"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72F28DDF"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399706"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63BA7D"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F62A2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4CBCAEE1"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0ED29894"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0637C2"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395E96B" w14:textId="77777777" w:rsidR="00FE56B6" w:rsidRDefault="00FE56B6" w:rsidP="00AC364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9285C7A"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Integer</w:t>
            </w:r>
          </w:p>
          <w:p w14:paraId="0C708D6A"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54EDCDDC"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FF4D29"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3FE85F"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C2737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3ED50FF9"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2A07FB90"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3431E5"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D6AE6A6" w14:textId="77777777" w:rsidR="00FE56B6" w:rsidRDefault="00FE56B6" w:rsidP="00AC364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791F3A9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Real</w:t>
            </w:r>
          </w:p>
          <w:p w14:paraId="3E173C86"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1C79A4CB"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B3B77F"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933C01"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71ED66"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62AD3646"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788897A6"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4A9EE1"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CBDCFDE" w14:textId="77777777" w:rsidR="00FE56B6" w:rsidRDefault="00FE56B6" w:rsidP="00AC364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58DC3EFB"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Real</w:t>
            </w:r>
          </w:p>
          <w:p w14:paraId="1468FA07"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1A4CA60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8A18F6"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EC549C"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276A3D6"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0C78274E"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7CACA513"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2EC3FA"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C210D49" w14:textId="77777777" w:rsidR="00FE56B6" w:rsidRDefault="00FE56B6" w:rsidP="00AC364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5B077D96"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Real</w:t>
            </w:r>
          </w:p>
          <w:p w14:paraId="4969DC0D"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7D2BC286"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D28CC9"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6FC978"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90E141"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221E3A3B"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5AF29CDE"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45BA39"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C05DAF9" w14:textId="77777777" w:rsidR="00FE56B6" w:rsidRDefault="00FE56B6" w:rsidP="00AC364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47AE5A1F"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Real</w:t>
            </w:r>
          </w:p>
          <w:p w14:paraId="06C44509"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329921B8"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AF5335"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17D70B"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A1A31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68FA0730"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712E3366"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78E816"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416C5C00" w14:textId="77777777" w:rsidR="00FE56B6" w:rsidRDefault="00FE56B6" w:rsidP="00AC364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751234D4" w14:textId="77777777" w:rsidR="00FE56B6" w:rsidRDefault="00FE56B6" w:rsidP="00AC3648">
            <w:pPr>
              <w:spacing w:after="0"/>
              <w:rPr>
                <w:rFonts w:ascii="Arial" w:hAnsi="Arial" w:cs="Arial"/>
                <w:color w:val="000000"/>
                <w:sz w:val="18"/>
                <w:szCs w:val="18"/>
              </w:rPr>
            </w:pPr>
          </w:p>
          <w:p w14:paraId="56819822" w14:textId="77777777" w:rsidR="00FE56B6" w:rsidRDefault="00FE56B6" w:rsidP="00AC3648">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44B6389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Enum</w:t>
            </w:r>
          </w:p>
          <w:p w14:paraId="1DA552A5"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6A60455A"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517D7E"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47FE8C"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FD2E68"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2AEA14D7" w14:textId="77777777" w:rsidR="00FE56B6" w:rsidRDefault="00FE56B6" w:rsidP="00AC3648">
            <w:pPr>
              <w:pStyle w:val="TAL"/>
              <w:keepNext w:val="0"/>
              <w:keepLines w:val="0"/>
              <w:rPr>
                <w:rFonts w:cs="Arial"/>
                <w:snapToGrid w:val="0"/>
                <w:szCs w:val="18"/>
              </w:rPr>
            </w:pPr>
            <w:r>
              <w:rPr>
                <w:rFonts w:cs="Arial"/>
                <w:snapToGrid w:val="0"/>
                <w:szCs w:val="18"/>
              </w:rPr>
              <w:t>isNullable: True</w:t>
            </w:r>
          </w:p>
        </w:tc>
      </w:tr>
      <w:tr w:rsidR="00FE56B6" w14:paraId="133521F9"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76D235" w14:textId="77777777" w:rsidR="00FE56B6" w:rsidRDefault="00FE56B6" w:rsidP="00AC3648">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2D6B025D" w14:textId="77777777" w:rsidR="00FE56B6" w:rsidRDefault="00FE56B6" w:rsidP="00AC3648">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7D466BB8" w14:textId="77777777" w:rsidR="00FE56B6" w:rsidRDefault="00FE56B6" w:rsidP="00AC3648">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119F6C0E"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Enum</w:t>
            </w:r>
          </w:p>
          <w:p w14:paraId="2C01127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402DBCEA"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B52F81"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EC412F"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8D48F8" w14:textId="77777777" w:rsidR="00FE56B6" w:rsidRDefault="00FE56B6" w:rsidP="00AC3648">
            <w:pPr>
              <w:pStyle w:val="TAL"/>
              <w:keepNext w:val="0"/>
              <w:keepLines w:val="0"/>
              <w:rPr>
                <w:rFonts w:cs="Arial"/>
                <w:snapToGrid w:val="0"/>
                <w:szCs w:val="18"/>
              </w:rPr>
            </w:pPr>
            <w:r>
              <w:rPr>
                <w:rFonts w:cs="Arial"/>
                <w:snapToGrid w:val="0"/>
                <w:szCs w:val="18"/>
              </w:rPr>
              <w:t>isNullable: True</w:t>
            </w:r>
          </w:p>
        </w:tc>
      </w:tr>
      <w:tr w:rsidR="00FE56B6" w14:paraId="06E4ACD0"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6509B2"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5731F35D" w14:textId="77777777" w:rsidR="00FE56B6" w:rsidRPr="00B32DDD" w:rsidRDefault="00FE56B6" w:rsidP="00AC3648">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325220CF" w14:textId="77777777" w:rsidR="00FE56B6" w:rsidRPr="00B32DDD" w:rsidRDefault="00FE56B6" w:rsidP="00AC3648">
            <w:pPr>
              <w:pStyle w:val="TAL"/>
              <w:rPr>
                <w:rFonts w:cs="Arial"/>
                <w:iCs/>
                <w:szCs w:val="18"/>
                <w:lang w:eastAsia="en-GB"/>
              </w:rPr>
            </w:pPr>
          </w:p>
          <w:p w14:paraId="13C17FDE" w14:textId="77777777" w:rsidR="00FE56B6" w:rsidRDefault="00FE56B6" w:rsidP="00AC3648">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015312E3" w14:textId="77777777" w:rsidR="00FE56B6" w:rsidRPr="0063693E" w:rsidRDefault="00FE56B6" w:rsidP="00AC3648">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6B083A85" w14:textId="77777777" w:rsidR="00FE56B6" w:rsidRPr="003A33B7" w:rsidRDefault="00FE56B6" w:rsidP="00AC3648">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35B9F907" w14:textId="77777777" w:rsidR="00FE56B6" w:rsidRPr="000C5AEF" w:rsidRDefault="00FE56B6" w:rsidP="00AC3648">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3A935889" w14:textId="77777777" w:rsidR="00FE56B6" w:rsidRPr="00A17B5C" w:rsidRDefault="00FE56B6" w:rsidP="00AC3648">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41B85530" w14:textId="77777777" w:rsidR="00FE56B6" w:rsidRPr="00A17B5C" w:rsidRDefault="00FE56B6" w:rsidP="00AC3648">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7A8EEF9" w14:textId="77777777" w:rsidR="00FE56B6" w:rsidRDefault="00FE56B6" w:rsidP="00AC3648">
            <w:pPr>
              <w:spacing w:after="0"/>
              <w:rPr>
                <w:rFonts w:ascii="Arial" w:hAnsi="Arial" w:cs="Arial"/>
                <w:snapToGrid w:val="0"/>
                <w:sz w:val="18"/>
                <w:szCs w:val="18"/>
              </w:rPr>
            </w:pPr>
            <w:r w:rsidRPr="00CB1285">
              <w:rPr>
                <w:szCs w:val="18"/>
                <w:lang w:val="en-US"/>
              </w:rPr>
              <w:t>isNullable: False</w:t>
            </w:r>
          </w:p>
        </w:tc>
      </w:tr>
      <w:tr w:rsidR="00FE56B6" w14:paraId="73F22EA0"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C65FB0"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0E51984A" w14:textId="77777777" w:rsidR="00FE56B6" w:rsidRPr="004040C3" w:rsidRDefault="00FE56B6" w:rsidP="00AC3648">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6B4C0EF2" w14:textId="77777777" w:rsidR="00FE56B6" w:rsidRPr="00B32DDD" w:rsidRDefault="00FE56B6" w:rsidP="00AC3648">
            <w:pPr>
              <w:pStyle w:val="TAL"/>
              <w:rPr>
                <w:rFonts w:cs="Arial"/>
                <w:szCs w:val="18"/>
              </w:rPr>
            </w:pPr>
          </w:p>
          <w:p w14:paraId="5FE63F5E" w14:textId="77777777" w:rsidR="00FE56B6" w:rsidRDefault="00FE56B6" w:rsidP="00AC3648">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1F19D0E4" w14:textId="77777777" w:rsidR="00FE56B6" w:rsidRPr="0063693E" w:rsidRDefault="00FE56B6" w:rsidP="00AC3648">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3C6F8934" w14:textId="77777777" w:rsidR="00FE56B6" w:rsidRPr="003A33B7" w:rsidRDefault="00FE56B6" w:rsidP="00AC3648">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1DEF6995" w14:textId="77777777" w:rsidR="00FE56B6" w:rsidRPr="000C5AEF" w:rsidRDefault="00FE56B6" w:rsidP="00AC3648">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04B23CDE" w14:textId="77777777" w:rsidR="00FE56B6" w:rsidRPr="00A17B5C" w:rsidRDefault="00FE56B6" w:rsidP="00AC3648">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44D5CBEB" w14:textId="77777777" w:rsidR="00FE56B6" w:rsidRPr="00A17B5C" w:rsidRDefault="00FE56B6" w:rsidP="00AC3648">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8FCC3D9" w14:textId="77777777" w:rsidR="00FE56B6" w:rsidRDefault="00FE56B6" w:rsidP="00AC3648">
            <w:pPr>
              <w:spacing w:after="0"/>
              <w:rPr>
                <w:rFonts w:ascii="Arial" w:hAnsi="Arial" w:cs="Arial"/>
                <w:snapToGrid w:val="0"/>
                <w:sz w:val="18"/>
                <w:szCs w:val="18"/>
              </w:rPr>
            </w:pPr>
            <w:r w:rsidRPr="00CB1285">
              <w:rPr>
                <w:szCs w:val="18"/>
                <w:lang w:val="en-US"/>
              </w:rPr>
              <w:t>isNullable: False</w:t>
            </w:r>
          </w:p>
        </w:tc>
      </w:tr>
      <w:tr w:rsidR="00FE56B6" w14:paraId="1C3E2A0F"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F3A550"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lastRenderedPageBreak/>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1A19CB33" w14:textId="77777777" w:rsidR="00FE56B6" w:rsidRDefault="00FE56B6" w:rsidP="00AC364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6A9534E6" w14:textId="77777777" w:rsidR="00FE56B6" w:rsidRDefault="00FE56B6" w:rsidP="00AC3648">
            <w:pPr>
              <w:spacing w:after="0"/>
              <w:rPr>
                <w:rFonts w:ascii="Arial" w:hAnsi="Arial" w:cs="Arial"/>
                <w:color w:val="000000"/>
                <w:sz w:val="18"/>
                <w:szCs w:val="18"/>
                <w:lang w:eastAsia="zh-CN"/>
              </w:rPr>
            </w:pPr>
          </w:p>
          <w:p w14:paraId="791B3F6E" w14:textId="77777777" w:rsidR="00FE56B6" w:rsidRDefault="00FE56B6" w:rsidP="00AC3648">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255D6409"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Enum</w:t>
            </w:r>
          </w:p>
          <w:p w14:paraId="0AD37787"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6D9D29BE"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57449A"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EF950C"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135C3AD"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Yes</w:t>
            </w:r>
          </w:p>
          <w:p w14:paraId="46A0A747" w14:textId="77777777" w:rsidR="00FE56B6" w:rsidRDefault="00FE56B6" w:rsidP="00AC3648">
            <w:pPr>
              <w:spacing w:after="0"/>
              <w:rPr>
                <w:rFonts w:ascii="Arial" w:hAnsi="Arial" w:cs="Arial"/>
                <w:snapToGrid w:val="0"/>
                <w:sz w:val="18"/>
                <w:szCs w:val="18"/>
              </w:rPr>
            </w:pPr>
            <w:r>
              <w:rPr>
                <w:rFonts w:cs="Arial"/>
                <w:snapToGrid w:val="0"/>
                <w:szCs w:val="18"/>
              </w:rPr>
              <w:t>isNullable: True</w:t>
            </w:r>
          </w:p>
        </w:tc>
      </w:tr>
      <w:tr w:rsidR="00FE56B6" w14:paraId="49B35666"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E03E12"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0B9E9FF" w14:textId="77777777" w:rsidR="00FE56B6" w:rsidRDefault="00FE56B6" w:rsidP="00AC3648">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47528A9E"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ServiceProfile</w:t>
            </w:r>
          </w:p>
          <w:p w14:paraId="449CA4F7"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w:t>
            </w:r>
          </w:p>
          <w:p w14:paraId="48718234"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59CE30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EBD563C"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A21078"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545E88CF"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18628EDB"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0661CC"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FE28151" w14:textId="77777777" w:rsidR="00FE56B6" w:rsidRDefault="00FE56B6" w:rsidP="00AC3648">
            <w:pPr>
              <w:pStyle w:val="TAL"/>
              <w:rPr>
                <w:lang w:eastAsia="zh-CN"/>
              </w:rPr>
            </w:pPr>
            <w:r>
              <w:rPr>
                <w:lang w:eastAsia="zh-CN"/>
              </w:rPr>
              <w:t>An attribute specifies a list of SliceProfile (see clause 6.3.4) supported by the network slice subnet.</w:t>
            </w:r>
          </w:p>
          <w:p w14:paraId="7F87A85C" w14:textId="77777777" w:rsidR="00FE56B6" w:rsidRDefault="00FE56B6" w:rsidP="00AC3648">
            <w:pPr>
              <w:pStyle w:val="TAL"/>
              <w:rPr>
                <w:lang w:eastAsia="zh-CN"/>
              </w:rPr>
            </w:pPr>
          </w:p>
          <w:p w14:paraId="1252D82A" w14:textId="77777777" w:rsidR="00FE56B6" w:rsidRPr="00A71F56" w:rsidRDefault="00FE56B6" w:rsidP="00AC3648">
            <w:pPr>
              <w:pStyle w:val="TAL"/>
            </w:pPr>
            <w:r w:rsidRPr="00A71F56">
              <w:t xml:space="preserve">All members of the list, instances of SliceProfile, shall contain the same datatype representing slice profile requirements: TopSliceSubnetProfile,  RANSliceSubnetProfile or CNSliceSubnetProfile. </w:t>
            </w:r>
            <w:proofErr w:type="gramStart"/>
            <w:r w:rsidRPr="00A71F56">
              <w:t>E.g.</w:t>
            </w:r>
            <w:proofErr w:type="gramEnd"/>
            <w:r w:rsidRPr="00A71F56">
              <w:t xml:space="preserve">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RANSliceSubnetProfile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RANSliceSubnetProfile and CNSliceSubnetProfile datatypes</w:t>
            </w:r>
          </w:p>
          <w:p w14:paraId="0F3B8593" w14:textId="77777777" w:rsidR="00FE56B6" w:rsidRPr="00A71F56" w:rsidRDefault="00FE56B6" w:rsidP="00AC3648">
            <w:pPr>
              <w:pStyle w:val="TAL"/>
            </w:pPr>
          </w:p>
          <w:p w14:paraId="7980025C" w14:textId="77777777" w:rsidR="00FE56B6" w:rsidRDefault="00FE56B6" w:rsidP="00AC3648">
            <w:pPr>
              <w:pStyle w:val="TAL"/>
              <w:rPr>
                <w:lang w:eastAsia="zh-CN"/>
              </w:rPr>
            </w:pPr>
            <w:r w:rsidRPr="00A71F56">
              <w:t>Members of the list may contain TopSliceSubnetProfile datatype only when this attribute (</w:t>
            </w:r>
            <w:proofErr w:type="spellStart"/>
            <w:r w:rsidRPr="00A71F56">
              <w:t>sliceProfileList</w:t>
            </w:r>
            <w:proofErr w:type="spellEnd"/>
            <w:r w:rsidRPr="00A71F56">
              <w: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3EE778D6"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SliceProfile</w:t>
            </w:r>
          </w:p>
          <w:p w14:paraId="5113757E"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w:t>
            </w:r>
          </w:p>
          <w:p w14:paraId="728F551C"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FC11A6A"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E1F4F7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23864E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4884594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1FD59991"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0F34AA" w14:textId="77777777" w:rsidR="00FE56B6" w:rsidRDefault="00FE56B6" w:rsidP="00AC3648">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1A640DB7" w14:textId="77777777" w:rsidR="00FE56B6" w:rsidRDefault="00FE56B6" w:rsidP="00AC3648">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0B6EE28D" w14:textId="77777777" w:rsidR="00FE56B6" w:rsidRDefault="00FE56B6" w:rsidP="00AC3648">
            <w:pPr>
              <w:pStyle w:val="TAL"/>
              <w:rPr>
                <w:snapToGrid w:val="0"/>
              </w:rPr>
            </w:pPr>
          </w:p>
          <w:p w14:paraId="37F5F01F" w14:textId="77777777" w:rsidR="00FE56B6" w:rsidRDefault="00FE56B6" w:rsidP="00AC3648">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7109B83D"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Integer</w:t>
            </w:r>
          </w:p>
          <w:p w14:paraId="1CEDFA58"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70A9B0F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F62FD9"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965C1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E57CA67"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48FCA869" w14:textId="77777777" w:rsidR="00FE56B6" w:rsidRDefault="00FE56B6" w:rsidP="00AC3648">
            <w:pPr>
              <w:spacing w:after="0"/>
              <w:rPr>
                <w:rFonts w:ascii="Arial" w:hAnsi="Arial" w:cs="Arial"/>
                <w:snapToGrid w:val="0"/>
                <w:sz w:val="18"/>
                <w:szCs w:val="18"/>
              </w:rPr>
            </w:pPr>
            <w:r>
              <w:rPr>
                <w:rFonts w:cs="Arial"/>
                <w:snapToGrid w:val="0"/>
                <w:szCs w:val="18"/>
              </w:rPr>
              <w:t>isNullable: False</w:t>
            </w:r>
          </w:p>
        </w:tc>
      </w:tr>
      <w:tr w:rsidR="00FE56B6" w14:paraId="76CC3BA7"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7105D9"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6AFA3C2F" w14:textId="77777777" w:rsidR="00FE56B6" w:rsidRDefault="00FE56B6" w:rsidP="00AC3648">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CE3B590"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DelayTolerance</w:t>
            </w:r>
          </w:p>
          <w:p w14:paraId="66B90AB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63DDBBB1"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7656A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E65CD1"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A83A136"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42E9AB59"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1967DD"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DB235DE" w14:textId="77777777" w:rsidR="00FE56B6" w:rsidRDefault="00FE56B6" w:rsidP="00AC3648">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28C96269" w14:textId="77777777" w:rsidR="00FE56B6" w:rsidRDefault="00FE56B6" w:rsidP="00AC3648">
            <w:pPr>
              <w:pStyle w:val="TAL"/>
              <w:rPr>
                <w:rFonts w:cs="Arial"/>
                <w:szCs w:val="18"/>
              </w:rPr>
            </w:pPr>
          </w:p>
          <w:p w14:paraId="50D12B0A" w14:textId="77777777" w:rsidR="00FE56B6" w:rsidRDefault="00FE56B6" w:rsidP="00AC3648">
            <w:pPr>
              <w:spacing w:after="0"/>
              <w:rPr>
                <w:rFonts w:ascii="Arial" w:hAnsi="Arial" w:cs="Arial"/>
                <w:sz w:val="18"/>
                <w:szCs w:val="18"/>
              </w:rPr>
            </w:pPr>
            <w:r>
              <w:rPr>
                <w:rFonts w:ascii="Arial" w:hAnsi="Arial" w:cs="Arial"/>
                <w:sz w:val="18"/>
                <w:szCs w:val="18"/>
              </w:rPr>
              <w:t>allowedValues:</w:t>
            </w:r>
          </w:p>
          <w:p w14:paraId="036CF0C2" w14:textId="77777777" w:rsidR="00FE56B6" w:rsidRDefault="00FE56B6" w:rsidP="00AC3648">
            <w:pPr>
              <w:spacing w:after="0"/>
              <w:rPr>
                <w:rFonts w:ascii="Arial" w:hAnsi="Arial" w:cs="Arial"/>
                <w:sz w:val="18"/>
                <w:szCs w:val="18"/>
              </w:rPr>
            </w:pPr>
            <w:r>
              <w:rPr>
                <w:rFonts w:ascii="Arial" w:hAnsi="Arial" w:cs="Arial"/>
                <w:sz w:val="18"/>
                <w:szCs w:val="18"/>
              </w:rPr>
              <w:t>"NOT SUPPORTED", "SUPPORTED".</w:t>
            </w:r>
          </w:p>
          <w:p w14:paraId="055CF8F4" w14:textId="77777777" w:rsidR="00FE56B6" w:rsidRDefault="00FE56B6"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AC75E23"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&lt;&lt;enumeration&gt;&gt;</w:t>
            </w:r>
          </w:p>
          <w:p w14:paraId="2D73591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3D2D317A"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CFEDAA"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DD4C28"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BF5341"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0DC6C8FF"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5F3ACB" w14:textId="77777777" w:rsidR="00FE56B6" w:rsidRDefault="00FE56B6" w:rsidP="00AC3648">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755F3FD4" w14:textId="77777777" w:rsidR="00FE56B6" w:rsidRDefault="00FE56B6" w:rsidP="00AC3648">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220B029"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1B12F062"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409CB12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43E414"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91A9BD"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0295C4D"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2AF071C2"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199C01" w14:textId="77777777" w:rsidR="00FE56B6" w:rsidRPr="00603CDA" w:rsidRDefault="00FE56B6" w:rsidP="00AC3648">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5782A323" w14:textId="77777777" w:rsidR="00FE56B6" w:rsidRDefault="00FE56B6" w:rsidP="00AC3648">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49B94836"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641418EE"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720D5014"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C6058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CDF19D"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DBB0661"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5AA9861B"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48F3FE"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AC55348" w14:textId="77777777" w:rsidR="00FE56B6" w:rsidRDefault="00FE56B6" w:rsidP="00AC3648">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3F18BC3C" w14:textId="77777777" w:rsidR="00FE56B6" w:rsidRDefault="00FE56B6" w:rsidP="00AC3648">
            <w:pPr>
              <w:pStyle w:val="TAL"/>
              <w:rPr>
                <w:rFonts w:cs="Arial"/>
                <w:szCs w:val="18"/>
              </w:rPr>
            </w:pPr>
          </w:p>
          <w:p w14:paraId="32FA23C9" w14:textId="77777777" w:rsidR="00FE56B6" w:rsidRDefault="00FE56B6" w:rsidP="00AC3648">
            <w:pPr>
              <w:spacing w:after="0"/>
              <w:rPr>
                <w:rFonts w:ascii="Arial" w:hAnsi="Arial" w:cs="Arial"/>
                <w:sz w:val="18"/>
                <w:szCs w:val="18"/>
              </w:rPr>
            </w:pPr>
            <w:r>
              <w:rPr>
                <w:rFonts w:ascii="Arial" w:hAnsi="Arial" w:cs="Arial"/>
                <w:sz w:val="18"/>
                <w:szCs w:val="18"/>
              </w:rPr>
              <w:t>allowedValues:</w:t>
            </w:r>
          </w:p>
          <w:p w14:paraId="413BB5A1" w14:textId="77777777" w:rsidR="00FE56B6" w:rsidRDefault="00FE56B6" w:rsidP="00AC3648">
            <w:pPr>
              <w:spacing w:after="0"/>
              <w:rPr>
                <w:rFonts w:ascii="Arial" w:hAnsi="Arial" w:cs="Arial"/>
                <w:sz w:val="18"/>
                <w:szCs w:val="18"/>
              </w:rPr>
            </w:pPr>
            <w:r>
              <w:rPr>
                <w:rFonts w:ascii="Arial" w:hAnsi="Arial" w:cs="Arial"/>
                <w:sz w:val="18"/>
                <w:szCs w:val="18"/>
              </w:rPr>
              <w:t>"NOT SUPPORTED", "SUPPORTED".</w:t>
            </w:r>
          </w:p>
          <w:p w14:paraId="2AB3B2A3" w14:textId="77777777" w:rsidR="00FE56B6" w:rsidRDefault="00FE56B6"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AD8E630"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&lt;&lt;enumeration&gt;&gt;</w:t>
            </w:r>
          </w:p>
          <w:p w14:paraId="7E03AA82"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6DB12CB8"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0D7379"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13C0B3"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CD46167"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7B3A79F3"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8AA3E8"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5BEDCEA" w14:textId="77777777" w:rsidR="00FE56B6" w:rsidRDefault="00FE56B6" w:rsidP="00AC3648">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462DCA7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65BDC9D7"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081ADB">
              <w:rPr>
                <w:rFonts w:ascii="Arial" w:hAnsi="Arial" w:cs="Arial"/>
                <w:snapToGrid w:val="0"/>
                <w:sz w:val="18"/>
                <w:szCs w:val="18"/>
              </w:rPr>
              <w:t>..</w:t>
            </w:r>
            <w:proofErr w:type="gramEnd"/>
            <w:r w:rsidRPr="00081ADB">
              <w:rPr>
                <w:rFonts w:ascii="Arial" w:hAnsi="Arial" w:cs="Arial"/>
                <w:snapToGrid w:val="0"/>
                <w:sz w:val="18"/>
                <w:szCs w:val="18"/>
              </w:rPr>
              <w:t>*</w:t>
            </w:r>
          </w:p>
          <w:p w14:paraId="3CF5324B"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81ADB">
              <w:rPr>
                <w:rFonts w:ascii="Arial" w:hAnsi="Arial" w:cs="Arial"/>
                <w:snapToGrid w:val="0"/>
                <w:sz w:val="18"/>
                <w:szCs w:val="18"/>
              </w:rPr>
              <w:t>False</w:t>
            </w:r>
          </w:p>
          <w:p w14:paraId="2597446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81ADB">
              <w:rPr>
                <w:rFonts w:ascii="Arial" w:hAnsi="Arial" w:cs="Arial"/>
                <w:snapToGrid w:val="0"/>
                <w:sz w:val="18"/>
                <w:szCs w:val="18"/>
              </w:rPr>
              <w:t>True</w:t>
            </w:r>
          </w:p>
          <w:p w14:paraId="372734F9"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6281855"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3FC8090B"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654FE6"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02B6DE56" w14:textId="77777777" w:rsidR="00FE56B6" w:rsidRDefault="00FE56B6" w:rsidP="00AC3648">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3C7C2A10"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026670B9"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2EFF299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EAA10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2F8178"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86DE31"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2B06D28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692C507A"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0FD012"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11AE4405" w14:textId="77777777" w:rsidR="00FE56B6" w:rsidRDefault="00FE56B6" w:rsidP="00AC3648">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574227F"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335C4232"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75644CC1"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E18B1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A1B851"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D28AF6D"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5CDEC4AF"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79A830B5"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184F88"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13AFEDE0" w14:textId="77777777" w:rsidR="00FE56B6" w:rsidRDefault="00FE56B6" w:rsidP="00AC3648">
            <w:pPr>
              <w:pStyle w:val="TAL"/>
              <w:rPr>
                <w:lang w:eastAsia="de-DE"/>
              </w:rPr>
            </w:pPr>
            <w:r>
              <w:rPr>
                <w:lang w:eastAsia="de-DE"/>
              </w:rPr>
              <w:t xml:space="preserve">This attribute defines data rate supported by the network slice per UE, refer NG.116 [50]. </w:t>
            </w:r>
          </w:p>
          <w:p w14:paraId="5F455934" w14:textId="77777777" w:rsidR="00FE56B6" w:rsidRDefault="00FE56B6"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27C0DE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C2D89D0"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2A0CF44A"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0491E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5D13CC"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CD2F49"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339BC382"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2A228F80"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6191D4"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6E245871" w14:textId="77777777" w:rsidR="00FE56B6" w:rsidRDefault="00FE56B6" w:rsidP="00AC3648">
            <w:pPr>
              <w:pStyle w:val="TAL"/>
              <w:rPr>
                <w:lang w:eastAsia="de-DE"/>
              </w:rPr>
            </w:pPr>
            <w:r>
              <w:rPr>
                <w:lang w:eastAsia="de-DE"/>
              </w:rPr>
              <w:t>This attribute describes the guaranteed data rate.</w:t>
            </w:r>
          </w:p>
          <w:p w14:paraId="0361CC82" w14:textId="77777777" w:rsidR="00FE56B6" w:rsidRDefault="00FE56B6"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9EF489A"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Real</w:t>
            </w:r>
          </w:p>
          <w:p w14:paraId="4BC130AF"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4D758343"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398B71"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A7295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9E8FC43"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True</w:t>
            </w:r>
          </w:p>
        </w:tc>
      </w:tr>
      <w:tr w:rsidR="00FE56B6" w14:paraId="4A92AC73"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E7F054"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7EFB7D49" w14:textId="77777777" w:rsidR="00FE56B6" w:rsidRDefault="00FE56B6" w:rsidP="00AC3648">
            <w:pPr>
              <w:pStyle w:val="TAL"/>
              <w:rPr>
                <w:lang w:eastAsia="de-DE"/>
              </w:rPr>
            </w:pPr>
            <w:r>
              <w:rPr>
                <w:lang w:eastAsia="de-DE"/>
              </w:rPr>
              <w:t>This attribute describes the maximum data rate.</w:t>
            </w:r>
          </w:p>
          <w:p w14:paraId="11025142" w14:textId="77777777" w:rsidR="00FE56B6" w:rsidRDefault="00FE56B6"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0F40EA5"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Real</w:t>
            </w:r>
          </w:p>
          <w:p w14:paraId="4DE29639"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08A9F116"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928D7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490795"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3B4CFC0"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True</w:t>
            </w:r>
          </w:p>
        </w:tc>
      </w:tr>
      <w:tr w:rsidR="00FE56B6" w14:paraId="751191FB"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EE9E5A"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183DD616" w14:textId="77777777" w:rsidR="00FE56B6" w:rsidRDefault="00FE56B6" w:rsidP="00AC3648">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174AD958" w14:textId="77777777" w:rsidR="00FE56B6" w:rsidRDefault="00FE56B6"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D80C628"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03EC76B"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43753A6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4D3AF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DAB64B"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90426D"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5A511EA5"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5289C294"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1A358E"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0E856DAB" w14:textId="77777777" w:rsidR="00FE56B6" w:rsidRDefault="00FE56B6" w:rsidP="00AC3648">
            <w:pPr>
              <w:pStyle w:val="TAL"/>
              <w:rPr>
                <w:lang w:eastAsia="de-DE"/>
              </w:rPr>
            </w:pPr>
            <w:r>
              <w:rPr>
                <w:lang w:eastAsia="de-DE"/>
              </w:rPr>
              <w:t xml:space="preserve">This attribute defines data rate supported by the network slice per UE, refer NG.116 [50]. </w:t>
            </w:r>
          </w:p>
          <w:p w14:paraId="2FCCEDDF" w14:textId="77777777" w:rsidR="00FE56B6" w:rsidRDefault="00FE56B6"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3CE590E"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E3B4E2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4431B609"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2153F5"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9EABEF"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369FB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4F9998DA"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6CEA9970"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FA8A60"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6B9B39D9" w14:textId="77777777" w:rsidR="00FE56B6" w:rsidRDefault="00FE56B6" w:rsidP="00AC3648">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3D0723C8"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5F48380"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2065A928"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172D55"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3312DC"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675AD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19159B11"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574CD1F8"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0D5BB7" w14:textId="77777777" w:rsidR="00FE56B6" w:rsidRDefault="00FE56B6" w:rsidP="00AC3648">
            <w:pPr>
              <w:pStyle w:val="TAL"/>
              <w:rPr>
                <w:rFonts w:ascii="Courier New" w:hAnsi="Courier New" w:cs="Courier New"/>
                <w:szCs w:val="18"/>
                <w:lang w:eastAsia="zh-CN"/>
              </w:rPr>
            </w:pPr>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3E846967" w14:textId="77777777" w:rsidR="00FE56B6" w:rsidRDefault="00FE56B6" w:rsidP="00AC3648">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78CC59E0" w14:textId="77777777" w:rsidR="00FE56B6" w:rsidRDefault="00FE56B6"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2A0CED3"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MaxPktSize</w:t>
            </w:r>
          </w:p>
          <w:p w14:paraId="7E2B5695"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5FA57B7A"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7EE025"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69C9B4"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6BC533"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627901F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4D79D080"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1FF940" w14:textId="77777777" w:rsidR="00FE56B6" w:rsidRPr="007B738C" w:rsidRDefault="00FE56B6" w:rsidP="00AC3648">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1AA9E425" w14:textId="77777777" w:rsidR="00FE56B6" w:rsidRDefault="00FE56B6" w:rsidP="00AC3648">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02A21565"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MaxPktSize</w:t>
            </w:r>
          </w:p>
          <w:p w14:paraId="1F1B6EC7"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7A758CC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A69FE3"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50890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A5A8E8"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074DC48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65C4E39A"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40ADB1"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2D544E6C" w14:textId="77777777" w:rsidR="00FE56B6" w:rsidRDefault="00FE56B6" w:rsidP="00AC3648">
            <w:pPr>
              <w:pStyle w:val="TAL"/>
              <w:rPr>
                <w:lang w:eastAsia="de-DE"/>
              </w:rPr>
            </w:pPr>
            <w:r>
              <w:rPr>
                <w:lang w:eastAsia="de-DE"/>
              </w:rPr>
              <w:t xml:space="preserve">This parameter specifies the maximum packet size supported by the network slice, refer NG.116 [50]. </w:t>
            </w:r>
          </w:p>
          <w:p w14:paraId="16514706" w14:textId="77777777" w:rsidR="00FE56B6" w:rsidRDefault="00FE56B6"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71E7716"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Integer</w:t>
            </w:r>
          </w:p>
          <w:p w14:paraId="76CB72E3"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76035DE1"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3584D5"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35E89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28195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32619CB0"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1B7097E6"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5C78B7"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6F8FE24A" w14:textId="77777777" w:rsidR="00FE56B6" w:rsidRDefault="00FE56B6" w:rsidP="00AC3648">
            <w:pPr>
              <w:pStyle w:val="TAL"/>
              <w:rPr>
                <w:lang w:eastAsia="de-DE"/>
              </w:rPr>
            </w:pPr>
            <w:r>
              <w:rPr>
                <w:lang w:eastAsia="de-DE"/>
              </w:rPr>
              <w:t xml:space="preserve">This parameter defines the maximum number of concurrent PDU sessions supported by the network slice on 3GPP access type, refer NG.116 [50]. </w:t>
            </w:r>
          </w:p>
          <w:p w14:paraId="7DE91A9A" w14:textId="77777777" w:rsidR="00FE56B6" w:rsidRDefault="00FE56B6"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2AE9189"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MaxNumberofPDUSessions</w:t>
            </w:r>
          </w:p>
          <w:p w14:paraId="2E121DE5"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0811AE0A"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4E72ED"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9BB7E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DEAEF8A"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08F433B7"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5B80FDE5"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8010AC"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510C6037" w14:textId="77777777" w:rsidR="00FE56B6" w:rsidRDefault="00FE56B6" w:rsidP="00AC3648">
            <w:pPr>
              <w:pStyle w:val="TAL"/>
              <w:rPr>
                <w:lang w:eastAsia="de-DE"/>
              </w:rPr>
            </w:pPr>
            <w:r>
              <w:rPr>
                <w:lang w:eastAsia="de-DE"/>
              </w:rPr>
              <w:t xml:space="preserve">This parameter defines the maximum number of concurrent PDU sessions supported by the network slice, refer NG.116 [50]. </w:t>
            </w:r>
          </w:p>
          <w:p w14:paraId="62D3EDA1" w14:textId="77777777" w:rsidR="00FE56B6" w:rsidRDefault="00FE56B6"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750168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Integer</w:t>
            </w:r>
          </w:p>
          <w:p w14:paraId="567DE9A0"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37788734"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E794D5"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457909"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44116F3"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101A4976"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5AE22F70"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9925B6"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5448AA0E" w14:textId="77777777" w:rsidR="00FE56B6" w:rsidRDefault="00FE56B6" w:rsidP="00AC3648">
            <w:pPr>
              <w:pStyle w:val="TAL"/>
              <w:rPr>
                <w:lang w:eastAsia="de-DE"/>
              </w:rPr>
            </w:pPr>
            <w:r>
              <w:rPr>
                <w:lang w:eastAsia="de-DE"/>
              </w:rPr>
              <w:t xml:space="preserve">This parameter defines the maximum number of concurrent PDU sessions supported by the network slice on non 3GPP access type, refer NG.116 [50]. </w:t>
            </w:r>
          </w:p>
          <w:p w14:paraId="02B0CD81" w14:textId="77777777" w:rsidR="00FE56B6" w:rsidRDefault="00FE56B6" w:rsidP="00AC3648">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53C88F5A"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Integer</w:t>
            </w:r>
          </w:p>
          <w:p w14:paraId="50304018"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6617C5BD"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09C884"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5E3629"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450A44E"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24BBFCE9"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5C0D6DBA"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42CFC1"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4828E073" w14:textId="77777777" w:rsidR="00FE56B6" w:rsidRDefault="00FE56B6" w:rsidP="00AC3648">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6337849A" w14:textId="77777777" w:rsidR="00FE56B6" w:rsidRDefault="00FE56B6"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3E6E63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2C1A4610"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06FEA03E"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56287D"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5C259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71A03B8"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True</w:t>
            </w:r>
          </w:p>
        </w:tc>
      </w:tr>
      <w:tr w:rsidR="00FE56B6" w14:paraId="5D508BD0"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376824"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0AA2F251" w14:textId="77777777" w:rsidR="00FE56B6" w:rsidRDefault="00FE56B6" w:rsidP="00AC3648">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836BA9C" w14:textId="77777777" w:rsidR="00FE56B6" w:rsidRDefault="00FE56B6"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6A1BA7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String</w:t>
            </w:r>
          </w:p>
          <w:p w14:paraId="157ACE6F"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616250">
              <w:rPr>
                <w:rFonts w:ascii="Arial" w:hAnsi="Arial" w:cs="Arial"/>
                <w:snapToGrid w:val="0"/>
                <w:sz w:val="18"/>
                <w:szCs w:val="18"/>
              </w:rPr>
              <w:t>..</w:t>
            </w:r>
            <w:proofErr w:type="gramEnd"/>
            <w:r w:rsidRPr="00616250">
              <w:rPr>
                <w:rFonts w:ascii="Arial" w:hAnsi="Arial" w:cs="Arial"/>
                <w:snapToGrid w:val="0"/>
                <w:sz w:val="18"/>
                <w:szCs w:val="18"/>
              </w:rPr>
              <w:t>*</w:t>
            </w:r>
          </w:p>
          <w:p w14:paraId="234E2715"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16250">
              <w:rPr>
                <w:rFonts w:ascii="Arial" w:hAnsi="Arial" w:cs="Arial"/>
                <w:snapToGrid w:val="0"/>
                <w:sz w:val="18"/>
                <w:szCs w:val="18"/>
              </w:rPr>
              <w:t>False</w:t>
            </w:r>
          </w:p>
          <w:p w14:paraId="083E114C"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16250">
              <w:rPr>
                <w:rFonts w:ascii="Arial" w:hAnsi="Arial" w:cs="Arial"/>
                <w:snapToGrid w:val="0"/>
                <w:sz w:val="18"/>
                <w:szCs w:val="18"/>
              </w:rPr>
              <w:t>True</w:t>
            </w:r>
          </w:p>
          <w:p w14:paraId="502A3AB8"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F1B81D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True</w:t>
            </w:r>
          </w:p>
        </w:tc>
      </w:tr>
      <w:tr w:rsidR="00FE56B6" w14:paraId="4E2C211E"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1096AE"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75719588" w14:textId="77777777" w:rsidR="00FE56B6" w:rsidRDefault="00FE56B6" w:rsidP="00AC3648">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1827A38" w14:textId="77777777" w:rsidR="00FE56B6" w:rsidRDefault="00FE56B6" w:rsidP="00AC364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5977AE8"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NBIoT</w:t>
            </w:r>
          </w:p>
          <w:p w14:paraId="3F52D17A"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673AFBD3"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DBCAEE"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050145"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60EBB17"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691E87D2"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FF6BD8"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AD8FF2F" w14:textId="77777777" w:rsidR="00FE56B6" w:rsidRDefault="00FE56B6" w:rsidP="00AC3648">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11C26D04" w14:textId="77777777" w:rsidR="00FE56B6" w:rsidRDefault="00FE56B6" w:rsidP="00AC3648">
            <w:pPr>
              <w:pStyle w:val="TAL"/>
              <w:rPr>
                <w:rFonts w:cs="Arial"/>
                <w:szCs w:val="18"/>
              </w:rPr>
            </w:pPr>
          </w:p>
          <w:p w14:paraId="6ADCFC1B" w14:textId="77777777" w:rsidR="00FE56B6" w:rsidRDefault="00FE56B6" w:rsidP="00AC3648">
            <w:pPr>
              <w:spacing w:after="0"/>
              <w:rPr>
                <w:rFonts w:ascii="Arial" w:hAnsi="Arial" w:cs="Arial"/>
                <w:sz w:val="18"/>
                <w:szCs w:val="18"/>
              </w:rPr>
            </w:pPr>
            <w:r>
              <w:rPr>
                <w:rFonts w:ascii="Arial" w:hAnsi="Arial" w:cs="Arial"/>
                <w:sz w:val="18"/>
                <w:szCs w:val="18"/>
              </w:rPr>
              <w:t>allowedValues:</w:t>
            </w:r>
          </w:p>
          <w:p w14:paraId="3AC086DA" w14:textId="77777777" w:rsidR="00FE56B6" w:rsidRDefault="00FE56B6" w:rsidP="00AC3648">
            <w:pPr>
              <w:spacing w:after="0"/>
              <w:rPr>
                <w:rFonts w:ascii="Arial" w:hAnsi="Arial" w:cs="Arial"/>
                <w:sz w:val="18"/>
                <w:szCs w:val="18"/>
              </w:rPr>
            </w:pPr>
            <w:r>
              <w:rPr>
                <w:rFonts w:ascii="Arial" w:hAnsi="Arial" w:cs="Arial"/>
                <w:sz w:val="18"/>
                <w:szCs w:val="18"/>
              </w:rPr>
              <w:t>"NOT SUPPORTED", "SUPPORTED".</w:t>
            </w:r>
          </w:p>
          <w:p w14:paraId="07023A88" w14:textId="77777777" w:rsidR="00FE56B6" w:rsidRDefault="00FE56B6" w:rsidP="00AC364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B8C2501"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&lt;&lt;enumeration&gt;&gt;</w:t>
            </w:r>
          </w:p>
          <w:p w14:paraId="4A74A102"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7751972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1F98D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365CE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B95B3C5"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11F43860"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4D7BD9"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5E9517A3" w14:textId="77777777" w:rsidR="00FE56B6" w:rsidRDefault="00FE56B6" w:rsidP="00AC3648">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18B89FF5" w14:textId="77777777" w:rsidR="00FE56B6" w:rsidRDefault="00FE56B6" w:rsidP="00AC3648">
            <w:pPr>
              <w:pStyle w:val="TAL"/>
              <w:rPr>
                <w:rFonts w:cs="Arial"/>
                <w:color w:val="000000"/>
                <w:szCs w:val="18"/>
                <w:lang w:eastAsia="zh-CN"/>
              </w:rPr>
            </w:pPr>
            <w:r>
              <w:rPr>
                <w:rFonts w:cs="Arial"/>
                <w:color w:val="000000"/>
                <w:szCs w:val="18"/>
                <w:lang w:eastAsia="zh-CN"/>
              </w:rPr>
              <w:t>- Synchronicity between a base station and a mobile device and</w:t>
            </w:r>
          </w:p>
          <w:p w14:paraId="7DDD4860" w14:textId="77777777" w:rsidR="00FE56B6" w:rsidRDefault="00FE56B6" w:rsidP="00AC3648">
            <w:pPr>
              <w:pStyle w:val="TAL"/>
              <w:rPr>
                <w:rFonts w:cs="Arial"/>
                <w:color w:val="000000"/>
                <w:szCs w:val="18"/>
                <w:lang w:eastAsia="zh-CN"/>
              </w:rPr>
            </w:pPr>
            <w:r>
              <w:rPr>
                <w:rFonts w:cs="Arial"/>
                <w:color w:val="000000"/>
                <w:szCs w:val="18"/>
                <w:lang w:eastAsia="zh-CN"/>
              </w:rPr>
              <w:t>- Synchronicity between mobile devices.</w:t>
            </w:r>
          </w:p>
          <w:p w14:paraId="2D2E8AEE" w14:textId="77777777" w:rsidR="00FE56B6" w:rsidRDefault="00FE56B6" w:rsidP="00AC364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D949045"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Synchronicity</w:t>
            </w:r>
          </w:p>
          <w:p w14:paraId="776F8FAA"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0DE75C7B"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D3879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0497F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4609D6"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4DF29C54"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238859"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B32B77E" w14:textId="77777777" w:rsidR="00FE56B6" w:rsidRDefault="00FE56B6" w:rsidP="00AC3648">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53B62B99" w14:textId="77777777" w:rsidR="00FE56B6" w:rsidRDefault="00FE56B6" w:rsidP="00AC3648">
            <w:pPr>
              <w:pStyle w:val="TAL"/>
              <w:rPr>
                <w:rFonts w:cs="Arial"/>
                <w:color w:val="000000"/>
                <w:szCs w:val="18"/>
                <w:lang w:eastAsia="zh-CN"/>
              </w:rPr>
            </w:pPr>
          </w:p>
          <w:p w14:paraId="0EB369B9" w14:textId="77777777" w:rsidR="00FE56B6" w:rsidRDefault="00FE56B6" w:rsidP="00AC3648">
            <w:pPr>
              <w:spacing w:after="0"/>
              <w:rPr>
                <w:rFonts w:ascii="Arial" w:hAnsi="Arial" w:cs="Arial"/>
                <w:sz w:val="18"/>
                <w:szCs w:val="18"/>
              </w:rPr>
            </w:pPr>
            <w:r>
              <w:rPr>
                <w:rFonts w:ascii="Arial" w:hAnsi="Arial" w:cs="Arial"/>
                <w:sz w:val="18"/>
                <w:szCs w:val="18"/>
              </w:rPr>
              <w:t>allowedValues:</w:t>
            </w:r>
          </w:p>
          <w:p w14:paraId="13EB8938" w14:textId="77777777" w:rsidR="00FE56B6" w:rsidRDefault="00FE56B6" w:rsidP="00AC3648">
            <w:pPr>
              <w:spacing w:after="0"/>
              <w:rPr>
                <w:rFonts w:ascii="Arial" w:hAnsi="Arial" w:cs="Arial"/>
                <w:sz w:val="18"/>
                <w:szCs w:val="18"/>
              </w:rPr>
            </w:pPr>
            <w:r>
              <w:rPr>
                <w:rFonts w:ascii="Arial" w:hAnsi="Arial" w:cs="Arial"/>
                <w:sz w:val="18"/>
                <w:szCs w:val="18"/>
              </w:rPr>
              <w:t>"NOT SUPPORTED", "BETWEEN BS AND UE", "BETWEEN BS AND UE &amp; UE AND UE".</w:t>
            </w:r>
          </w:p>
          <w:p w14:paraId="4DFBE6DC" w14:textId="77777777" w:rsidR="00FE56B6" w:rsidRDefault="00FE56B6" w:rsidP="00AC364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3D464A1"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&lt;&lt;enumeration&gt;&gt;</w:t>
            </w:r>
          </w:p>
          <w:p w14:paraId="1625651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33A496E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3CCF9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F4A0E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ACCCD73"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10F016DF"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641D8D"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ECE9EA9" w14:textId="77777777" w:rsidR="00FE56B6" w:rsidRDefault="00FE56B6" w:rsidP="00AC3648">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07A99DBA" w14:textId="77777777" w:rsidR="00FE56B6" w:rsidRDefault="00FE56B6" w:rsidP="00AC364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114A471"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Real</w:t>
            </w:r>
          </w:p>
          <w:p w14:paraId="5FF53B8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5DFA420C"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C4BE8B"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CEC1D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8EE81A3"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4E439A58"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AA1584"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4908651C" w14:textId="77777777" w:rsidR="00FE56B6" w:rsidRDefault="00FE56B6" w:rsidP="00AC3648">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621BBC2F" w14:textId="77777777" w:rsidR="00FE56B6" w:rsidRDefault="00FE56B6" w:rsidP="00AC3648">
            <w:pPr>
              <w:pStyle w:val="TAL"/>
              <w:rPr>
                <w:rFonts w:cs="Arial"/>
                <w:color w:val="000000"/>
                <w:szCs w:val="18"/>
                <w:lang w:eastAsia="zh-CN"/>
              </w:rPr>
            </w:pPr>
            <w:r>
              <w:rPr>
                <w:rFonts w:cs="Arial"/>
                <w:color w:val="000000"/>
                <w:szCs w:val="18"/>
                <w:lang w:eastAsia="zh-CN"/>
              </w:rPr>
              <w:t>- Synchronicity between a base station and a mobile device and</w:t>
            </w:r>
          </w:p>
          <w:p w14:paraId="5D0F4F2F" w14:textId="77777777" w:rsidR="00FE56B6" w:rsidRDefault="00FE56B6" w:rsidP="00AC3648">
            <w:pPr>
              <w:pStyle w:val="TAL"/>
              <w:rPr>
                <w:rFonts w:cs="Arial"/>
                <w:color w:val="000000"/>
                <w:szCs w:val="18"/>
                <w:lang w:eastAsia="zh-CN"/>
              </w:rPr>
            </w:pPr>
            <w:r>
              <w:rPr>
                <w:rFonts w:cs="Arial"/>
                <w:color w:val="000000"/>
                <w:szCs w:val="18"/>
                <w:lang w:eastAsia="zh-CN"/>
              </w:rPr>
              <w:t>- Synchronicity between mobile devices.</w:t>
            </w:r>
          </w:p>
          <w:p w14:paraId="2F5D9E6F" w14:textId="77777777" w:rsidR="00FE56B6" w:rsidRDefault="00FE56B6" w:rsidP="00AC364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593D26E"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02FC9218"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2E7D44D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C5ABD8"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5E448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376C3D6"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3371869E"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850540"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4273594" w14:textId="77777777" w:rsidR="00FE56B6" w:rsidRDefault="00FE56B6" w:rsidP="00AC3648">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3F3F33A0" w14:textId="77777777" w:rsidR="00FE56B6" w:rsidRDefault="00FE56B6" w:rsidP="00AC3648">
            <w:pPr>
              <w:pStyle w:val="TAL"/>
              <w:rPr>
                <w:rFonts w:cs="Arial"/>
                <w:color w:val="000000"/>
                <w:szCs w:val="18"/>
                <w:lang w:eastAsia="zh-CN"/>
              </w:rPr>
            </w:pPr>
          </w:p>
          <w:p w14:paraId="76AC5830" w14:textId="77777777" w:rsidR="00FE56B6" w:rsidRDefault="00FE56B6" w:rsidP="00AC3648">
            <w:pPr>
              <w:spacing w:after="0"/>
              <w:rPr>
                <w:rFonts w:ascii="Arial" w:hAnsi="Arial" w:cs="Arial"/>
                <w:sz w:val="18"/>
                <w:szCs w:val="18"/>
              </w:rPr>
            </w:pPr>
            <w:r>
              <w:rPr>
                <w:rFonts w:ascii="Arial" w:hAnsi="Arial" w:cs="Arial"/>
                <w:sz w:val="18"/>
                <w:szCs w:val="18"/>
              </w:rPr>
              <w:t>allowedValues:</w:t>
            </w:r>
          </w:p>
          <w:p w14:paraId="4CC02C30" w14:textId="77777777" w:rsidR="00FE56B6" w:rsidRDefault="00FE56B6" w:rsidP="00AC3648">
            <w:pPr>
              <w:spacing w:after="0"/>
              <w:rPr>
                <w:rFonts w:ascii="Arial" w:hAnsi="Arial" w:cs="Arial"/>
                <w:sz w:val="18"/>
                <w:szCs w:val="18"/>
              </w:rPr>
            </w:pPr>
            <w:r>
              <w:rPr>
                <w:rFonts w:ascii="Arial" w:hAnsi="Arial" w:cs="Arial"/>
                <w:sz w:val="18"/>
                <w:szCs w:val="18"/>
              </w:rPr>
              <w:t>"NOT SUPPORTED", "BETWEEN BS AND UE", "BETWEEN BS AND UE &amp; UE AND UE".</w:t>
            </w:r>
          </w:p>
          <w:p w14:paraId="036C05EF" w14:textId="77777777" w:rsidR="00FE56B6" w:rsidRDefault="00FE56B6" w:rsidP="00AC364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22C42CA"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&lt;&lt;enumeration&gt;&gt;</w:t>
            </w:r>
          </w:p>
          <w:p w14:paraId="570B3C96"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65203456"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84AC06"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C8216B"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BB6EB65"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74D07119"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4617DE"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D0E6988" w14:textId="77777777" w:rsidR="00FE56B6" w:rsidRDefault="00FE56B6" w:rsidP="00AC3648">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7CF33DA0" w14:textId="77777777" w:rsidR="00FE56B6" w:rsidRDefault="00FE56B6" w:rsidP="00AC364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A901E4F"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Real</w:t>
            </w:r>
          </w:p>
          <w:p w14:paraId="25E787DB"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3E53972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DA8EA8"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9F948F"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312D70A"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4AEFD8E9"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8FBD72"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5463B7DF" w14:textId="77777777" w:rsidR="00FE56B6" w:rsidRDefault="00FE56B6" w:rsidP="00AC3648">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1091D0CA" w14:textId="77777777" w:rsidR="00FE56B6" w:rsidRDefault="00FE56B6"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50382A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UserMgmtOpen</w:t>
            </w:r>
          </w:p>
          <w:p w14:paraId="32B79C5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48F518AF"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C0C71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A1BAAE"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2838771"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42587BF0"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613AD5"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31AF591" w14:textId="77777777" w:rsidR="00FE56B6" w:rsidRDefault="00FE56B6" w:rsidP="00AC3648">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5C4B7CA3" w14:textId="77777777" w:rsidR="00FE56B6" w:rsidRDefault="00FE56B6" w:rsidP="00AC3648">
            <w:pPr>
              <w:pStyle w:val="TAL"/>
              <w:rPr>
                <w:rFonts w:cs="Arial"/>
                <w:szCs w:val="18"/>
              </w:rPr>
            </w:pPr>
          </w:p>
          <w:p w14:paraId="56F9658F" w14:textId="77777777" w:rsidR="00FE56B6" w:rsidRDefault="00FE56B6" w:rsidP="00AC3648">
            <w:pPr>
              <w:spacing w:after="0"/>
              <w:rPr>
                <w:rFonts w:ascii="Arial" w:hAnsi="Arial" w:cs="Arial"/>
                <w:sz w:val="18"/>
                <w:szCs w:val="18"/>
              </w:rPr>
            </w:pPr>
            <w:r>
              <w:rPr>
                <w:rFonts w:ascii="Arial" w:hAnsi="Arial" w:cs="Arial"/>
                <w:sz w:val="18"/>
                <w:szCs w:val="18"/>
              </w:rPr>
              <w:t>allowedValues:</w:t>
            </w:r>
          </w:p>
          <w:p w14:paraId="38BA11D1" w14:textId="77777777" w:rsidR="00FE56B6" w:rsidRDefault="00FE56B6" w:rsidP="00AC3648">
            <w:pPr>
              <w:spacing w:after="0"/>
              <w:rPr>
                <w:rFonts w:ascii="Arial" w:hAnsi="Arial" w:cs="Arial"/>
                <w:sz w:val="18"/>
                <w:szCs w:val="18"/>
              </w:rPr>
            </w:pPr>
            <w:r>
              <w:rPr>
                <w:rFonts w:ascii="Arial" w:hAnsi="Arial" w:cs="Arial"/>
                <w:sz w:val="18"/>
                <w:szCs w:val="18"/>
              </w:rPr>
              <w:t>"NOT SUPPORTED", "SUPPORTED".</w:t>
            </w:r>
          </w:p>
          <w:p w14:paraId="554A43DC" w14:textId="77777777" w:rsidR="00FE56B6" w:rsidRDefault="00FE56B6"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D1A2CF6"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&lt;&lt;enumeration&gt;&gt;</w:t>
            </w:r>
          </w:p>
          <w:p w14:paraId="103B8B46"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575AAEDB"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F2EAC3"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25279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26B884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6D791246"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978618"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6B0033BD" w14:textId="77777777" w:rsidR="00FE56B6" w:rsidRDefault="00FE56B6" w:rsidP="00AC3648">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01CDBE85" w14:textId="77777777" w:rsidR="00FE56B6" w:rsidRDefault="00FE56B6" w:rsidP="00AC3648">
            <w:pPr>
              <w:pStyle w:val="TAL"/>
              <w:rPr>
                <w:rFonts w:cs="Arial"/>
                <w:szCs w:val="18"/>
              </w:rPr>
            </w:pPr>
          </w:p>
          <w:p w14:paraId="4D12944F" w14:textId="77777777" w:rsidR="00FE56B6" w:rsidRDefault="00FE56B6"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CD08A0B"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V2XCommMode</w:t>
            </w:r>
          </w:p>
          <w:p w14:paraId="474CB5B1"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64E31E24"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0838EB"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7C9A83"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D407945"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0DE36F6F"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BEE8D6"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2EF738AD" w14:textId="77777777" w:rsidR="00FE56B6" w:rsidRDefault="00FE56B6" w:rsidP="00AC3648">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5D462401" w14:textId="77777777" w:rsidR="00FE56B6" w:rsidRDefault="00FE56B6" w:rsidP="00AC3648">
            <w:pPr>
              <w:pStyle w:val="TAL"/>
              <w:rPr>
                <w:rFonts w:cs="Arial"/>
                <w:szCs w:val="18"/>
              </w:rPr>
            </w:pPr>
          </w:p>
          <w:p w14:paraId="66E02E6D" w14:textId="77777777" w:rsidR="00FE56B6" w:rsidRDefault="00FE56B6" w:rsidP="00AC3648">
            <w:pPr>
              <w:spacing w:after="0"/>
              <w:rPr>
                <w:rFonts w:ascii="Arial" w:hAnsi="Arial" w:cs="Arial"/>
                <w:sz w:val="18"/>
                <w:szCs w:val="18"/>
              </w:rPr>
            </w:pPr>
            <w:r>
              <w:rPr>
                <w:rFonts w:ascii="Arial" w:hAnsi="Arial" w:cs="Arial"/>
                <w:sz w:val="18"/>
                <w:szCs w:val="18"/>
              </w:rPr>
              <w:t>allowedValues:</w:t>
            </w:r>
          </w:p>
          <w:p w14:paraId="4161F34C" w14:textId="77777777" w:rsidR="00FE56B6" w:rsidRDefault="00FE56B6" w:rsidP="00AC3648">
            <w:pPr>
              <w:spacing w:after="0"/>
              <w:rPr>
                <w:rFonts w:ascii="Arial" w:hAnsi="Arial" w:cs="Arial"/>
                <w:sz w:val="18"/>
                <w:szCs w:val="18"/>
              </w:rPr>
            </w:pPr>
            <w:r>
              <w:rPr>
                <w:rFonts w:ascii="Arial" w:hAnsi="Arial" w:cs="Arial"/>
                <w:sz w:val="18"/>
                <w:szCs w:val="18"/>
              </w:rPr>
              <w:t>"NOT SUPPORTED", "SUPPORTED BY NR".</w:t>
            </w:r>
          </w:p>
          <w:p w14:paraId="65BF936F" w14:textId="77777777" w:rsidR="00FE56B6" w:rsidRDefault="00FE56B6"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87E797"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&lt;&lt;enumeration&gt;&gt;</w:t>
            </w:r>
          </w:p>
          <w:p w14:paraId="55CC2C4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14CC526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8202D8"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B418F8"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B2ECFB7"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058AAA55"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36A188"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lastRenderedPageBreak/>
              <w:t>coverageArea</w:t>
            </w:r>
          </w:p>
        </w:tc>
        <w:tc>
          <w:tcPr>
            <w:tcW w:w="5492" w:type="dxa"/>
            <w:tcBorders>
              <w:top w:val="single" w:sz="4" w:space="0" w:color="auto"/>
              <w:left w:val="single" w:sz="4" w:space="0" w:color="auto"/>
              <w:bottom w:val="single" w:sz="4" w:space="0" w:color="auto"/>
              <w:right w:val="single" w:sz="4" w:space="0" w:color="auto"/>
            </w:tcBorders>
            <w:hideMark/>
          </w:tcPr>
          <w:p w14:paraId="6FDFBEB0" w14:textId="77777777" w:rsidR="00FE56B6" w:rsidRDefault="00FE56B6" w:rsidP="00AC3648">
            <w:pPr>
              <w:pStyle w:val="TAL"/>
              <w:rPr>
                <w:snapToGrid w:val="0"/>
              </w:rPr>
            </w:pPr>
            <w:r>
              <w:rPr>
                <w:snapToGrid w:val="0"/>
              </w:rPr>
              <w:t xml:space="preserve">An attribute specifies the coverage area of the network slice, </w:t>
            </w:r>
            <w:proofErr w:type="gramStart"/>
            <w:r>
              <w:rPr>
                <w:snapToGrid w:val="0"/>
              </w:rPr>
              <w:t>i.e.</w:t>
            </w:r>
            <w:proofErr w:type="gramEnd"/>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5A34F6F"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String</w:t>
            </w:r>
          </w:p>
          <w:p w14:paraId="152B4BF0"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390CFE58"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p w14:paraId="42864CBC"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C4893">
              <w:rPr>
                <w:rFonts w:ascii="Arial" w:hAnsi="Arial" w:cs="Arial"/>
                <w:snapToGrid w:val="0"/>
                <w:sz w:val="18"/>
                <w:szCs w:val="18"/>
              </w:rPr>
              <w:t>True</w:t>
            </w:r>
          </w:p>
          <w:p w14:paraId="353AAF2D"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75F13E3"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FE56B6" w14:paraId="11A8A23D"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B54191"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4BA1247A" w14:textId="77777777" w:rsidR="00FE56B6" w:rsidRDefault="00FE56B6" w:rsidP="00AC3648">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0013D22"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TermDensity</w:t>
            </w:r>
          </w:p>
          <w:p w14:paraId="4A92E88A"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00EFCFE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07832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3E0A9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9281488"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True</w:t>
            </w:r>
          </w:p>
        </w:tc>
      </w:tr>
      <w:tr w:rsidR="00FE56B6" w14:paraId="29FCEEF5"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64C951"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E8BE304" w14:textId="77777777" w:rsidR="00FE56B6" w:rsidRDefault="00FE56B6" w:rsidP="00AC3648">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791124F"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Integer</w:t>
            </w:r>
          </w:p>
          <w:p w14:paraId="63780BEE"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0F6EA24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531D3C"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95522C"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07E57D9"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True</w:t>
            </w:r>
          </w:p>
        </w:tc>
      </w:tr>
      <w:tr w:rsidR="00FE56B6" w14:paraId="7F0BF974"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67FFA6"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1BC76A8F" w14:textId="77777777" w:rsidR="00FE56B6" w:rsidRDefault="00FE56B6" w:rsidP="00AC3648">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C4FAEF7"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Positioning</w:t>
            </w:r>
          </w:p>
          <w:p w14:paraId="27F80A5B"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71B2099E"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27D3F4"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FB24A9"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DBA4C3F"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403C1AEB"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6DDEEA"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70D6F94" w14:textId="77777777" w:rsidR="00FE56B6" w:rsidRDefault="00FE56B6" w:rsidP="00AC3648">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397E5FED" w14:textId="77777777" w:rsidR="00FE56B6" w:rsidRDefault="00FE56B6" w:rsidP="00AC3648">
            <w:pPr>
              <w:pStyle w:val="TAL"/>
              <w:rPr>
                <w:rFonts w:cs="Arial"/>
                <w:szCs w:val="18"/>
              </w:rPr>
            </w:pPr>
            <w:r>
              <w:rPr>
                <w:rFonts w:cs="Arial"/>
                <w:szCs w:val="18"/>
              </w:rPr>
              <w:t>CIDE-CID (LTE and NR), OTDOA (LTE and NR), RF fingerprinting, AECID, Hybrid positioning, NET-RTK.</w:t>
            </w:r>
          </w:p>
          <w:p w14:paraId="4032D4CC" w14:textId="77777777" w:rsidR="00FE56B6" w:rsidRDefault="00FE56B6"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91A7DCF"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ENUM</w:t>
            </w:r>
          </w:p>
          <w:p w14:paraId="08595707"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666C5F83"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69918BA"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A56863E"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468B6DE"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26D9D009"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E19305"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54D20500" w14:textId="77777777" w:rsidR="00FE56B6" w:rsidRDefault="00FE56B6" w:rsidP="00AC3648">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816B734" w14:textId="77777777" w:rsidR="00FE56B6" w:rsidRDefault="00FE56B6" w:rsidP="00AC3648">
            <w:pPr>
              <w:pStyle w:val="TAL"/>
              <w:rPr>
                <w:rFonts w:cs="Arial"/>
                <w:color w:val="000000"/>
                <w:szCs w:val="18"/>
                <w:lang w:eastAsia="zh-CN"/>
              </w:rPr>
            </w:pPr>
          </w:p>
          <w:p w14:paraId="3A7F1670" w14:textId="77777777" w:rsidR="00FE56B6" w:rsidRDefault="00FE56B6" w:rsidP="00AC3648">
            <w:pPr>
              <w:spacing w:after="0"/>
              <w:rPr>
                <w:rFonts w:ascii="Arial" w:hAnsi="Arial" w:cs="Arial"/>
                <w:sz w:val="18"/>
                <w:szCs w:val="18"/>
              </w:rPr>
            </w:pPr>
            <w:r>
              <w:rPr>
                <w:rFonts w:ascii="Arial" w:hAnsi="Arial" w:cs="Arial"/>
                <w:sz w:val="18"/>
                <w:szCs w:val="18"/>
              </w:rPr>
              <w:t>allowedValues:</w:t>
            </w:r>
          </w:p>
          <w:p w14:paraId="388CAAA5" w14:textId="77777777" w:rsidR="00FE56B6" w:rsidRDefault="00FE56B6" w:rsidP="00AC3648">
            <w:pPr>
              <w:spacing w:after="0"/>
              <w:rPr>
                <w:rFonts w:ascii="Arial" w:hAnsi="Arial" w:cs="Arial"/>
                <w:sz w:val="18"/>
                <w:szCs w:val="18"/>
              </w:rPr>
            </w:pPr>
            <w:r>
              <w:rPr>
                <w:rFonts w:ascii="Arial" w:hAnsi="Arial" w:cs="Arial"/>
                <w:sz w:val="18"/>
                <w:szCs w:val="18"/>
              </w:rPr>
              <w:t>"PERSEC", "PERMIN", "PERHOUR".</w:t>
            </w:r>
          </w:p>
          <w:p w14:paraId="077B3B42" w14:textId="77777777" w:rsidR="00FE56B6" w:rsidRDefault="00FE56B6"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D9D191D"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ENUM</w:t>
            </w:r>
          </w:p>
          <w:p w14:paraId="2ED9219D"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5AEB40BA"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1EFE5C"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10BA48"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AC73219"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42D4F114"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0EB2C7"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7ED370A" w14:textId="77777777" w:rsidR="00FE56B6" w:rsidRDefault="00FE56B6" w:rsidP="00AC3648">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32653DB2" w14:textId="77777777" w:rsidR="00FE56B6" w:rsidRDefault="00FE56B6"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0FC9EF1"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Real</w:t>
            </w:r>
          </w:p>
          <w:p w14:paraId="266A761E"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5D422C65"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AE142E"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48FB5C"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5DFB950"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041AFA4D"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315CE3"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46C55B63" w14:textId="77777777" w:rsidR="00FE56B6" w:rsidRDefault="00FE56B6" w:rsidP="00AC3648">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1C4FC699"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3B82A90F"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1E9C773F"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977AB5"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4B754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ADE1010"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410D5E57"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011033"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5D73F28" w14:textId="77777777" w:rsidR="00FE56B6" w:rsidRDefault="00FE56B6" w:rsidP="00AC3648">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1D9EB813" w14:textId="77777777" w:rsidR="00FE56B6" w:rsidRDefault="00FE56B6" w:rsidP="00AC3648">
            <w:pPr>
              <w:pStyle w:val="TAL"/>
              <w:rPr>
                <w:rFonts w:cs="Arial"/>
                <w:szCs w:val="18"/>
              </w:rPr>
            </w:pPr>
            <w:r>
              <w:rPr>
                <w:rFonts w:cs="Arial"/>
                <w:szCs w:val="18"/>
              </w:rPr>
              <w:t>CIDE-CID (LTE and NR), OTDOA (LTE and NR), RF fingerprinting, AECID, Hybrid positioning, NET-RTK.</w:t>
            </w:r>
          </w:p>
          <w:p w14:paraId="6D0882DF" w14:textId="77777777" w:rsidR="00FE56B6" w:rsidRDefault="00FE56B6" w:rsidP="00AC364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A919A45"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ENUM</w:t>
            </w:r>
          </w:p>
          <w:p w14:paraId="3ED8539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0C0C5BF8"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130F9D5"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EED37D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D834C27"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70382C05"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E91835"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6152729B" w14:textId="77777777" w:rsidR="00FE56B6" w:rsidRDefault="00FE56B6" w:rsidP="00AC3648">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33039DD8" w14:textId="77777777" w:rsidR="00FE56B6" w:rsidRDefault="00FE56B6" w:rsidP="00AC3648">
            <w:pPr>
              <w:pStyle w:val="TAL"/>
              <w:rPr>
                <w:rFonts w:cs="Arial"/>
                <w:color w:val="000000"/>
                <w:szCs w:val="18"/>
                <w:lang w:eastAsia="zh-CN"/>
              </w:rPr>
            </w:pPr>
          </w:p>
          <w:p w14:paraId="2CCB32C6" w14:textId="77777777" w:rsidR="00FE56B6" w:rsidRDefault="00FE56B6" w:rsidP="00AC3648">
            <w:pPr>
              <w:spacing w:after="0"/>
              <w:rPr>
                <w:rFonts w:ascii="Arial" w:hAnsi="Arial" w:cs="Arial"/>
                <w:sz w:val="18"/>
                <w:szCs w:val="18"/>
              </w:rPr>
            </w:pPr>
            <w:r>
              <w:rPr>
                <w:rFonts w:ascii="Arial" w:hAnsi="Arial" w:cs="Arial"/>
                <w:sz w:val="18"/>
                <w:szCs w:val="18"/>
              </w:rPr>
              <w:t>allowedValues:</w:t>
            </w:r>
          </w:p>
          <w:p w14:paraId="0A679E77" w14:textId="77777777" w:rsidR="00FE56B6" w:rsidRDefault="00FE56B6" w:rsidP="00AC3648">
            <w:pPr>
              <w:spacing w:after="0"/>
              <w:rPr>
                <w:rFonts w:ascii="Arial" w:hAnsi="Arial" w:cs="Arial"/>
                <w:sz w:val="18"/>
                <w:szCs w:val="18"/>
              </w:rPr>
            </w:pPr>
            <w:r>
              <w:rPr>
                <w:rFonts w:ascii="Arial" w:hAnsi="Arial" w:cs="Arial"/>
                <w:sz w:val="18"/>
                <w:szCs w:val="18"/>
              </w:rPr>
              <w:t>"PERSEC", "PERMIN", "PERHOUR".</w:t>
            </w:r>
          </w:p>
          <w:p w14:paraId="4436E81D" w14:textId="77777777" w:rsidR="00FE56B6" w:rsidRDefault="00FE56B6" w:rsidP="00AC364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97372CF"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ENUM</w:t>
            </w:r>
          </w:p>
          <w:p w14:paraId="2D08339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2EB0BB4B"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0DFAFF"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62DECE"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80A5A5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7BD6D2F3"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FD9E0C"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5DA5114B" w14:textId="77777777" w:rsidR="00FE56B6" w:rsidRDefault="00FE56B6" w:rsidP="00AC3648">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20954968" w14:textId="77777777" w:rsidR="00FE56B6" w:rsidRDefault="00FE56B6" w:rsidP="00AC364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A2DE87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Real</w:t>
            </w:r>
          </w:p>
          <w:p w14:paraId="6E3C9E62"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2694FE6E"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F179EF"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DF939A"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A2E4341"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18ED9CA9"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67B946"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553B9C27" w14:textId="77777777" w:rsidR="00FE56B6" w:rsidRDefault="00FE56B6" w:rsidP="00AC3648">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AE26965"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Real</w:t>
            </w:r>
          </w:p>
          <w:p w14:paraId="0AF230BF"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0844B5FB"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060033"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429033"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8A2CF0A"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True</w:t>
            </w:r>
          </w:p>
        </w:tc>
      </w:tr>
      <w:tr w:rsidR="00FE56B6" w14:paraId="52D7F375"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9FB3C4"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7FC06521" w14:textId="77777777" w:rsidR="00FE56B6" w:rsidRDefault="00FE56B6" w:rsidP="00AC3648">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2F497CE"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Integer</w:t>
            </w:r>
          </w:p>
          <w:p w14:paraId="4C70743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1126DBD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CC7EA1"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22B0D1"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7E622F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True</w:t>
            </w:r>
          </w:p>
        </w:tc>
      </w:tr>
      <w:tr w:rsidR="00FE56B6" w14:paraId="72BAE669" w14:textId="77777777" w:rsidTr="0036798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A3C36B" w14:textId="27F34D6F"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tcPr>
          <w:p w14:paraId="08155367" w14:textId="77777777" w:rsidR="00FE56B6" w:rsidRDefault="00FE56B6" w:rsidP="00AC3648">
            <w:pPr>
              <w:pStyle w:val="TAL"/>
            </w:pPr>
            <w:r>
              <w:rPr>
                <w:snapToGrid w:val="0"/>
              </w:rPr>
              <w:t xml:space="preserve">An attribute specifies the </w:t>
            </w:r>
            <w:r>
              <w:t>deviation from the desired value to the actual value when assessing time parameters.</w:t>
            </w:r>
          </w:p>
          <w:p w14:paraId="2892042C" w14:textId="77777777" w:rsidR="009E2A11" w:rsidRDefault="009E2A11" w:rsidP="00AC3648">
            <w:pPr>
              <w:pStyle w:val="TAL"/>
            </w:pPr>
          </w:p>
          <w:p w14:paraId="2AD26FD7" w14:textId="77777777" w:rsidR="00562DEE" w:rsidRDefault="009E2A11" w:rsidP="00AC3648">
            <w:pPr>
              <w:pStyle w:val="TAL"/>
              <w:rPr>
                <w:ins w:id="14" w:author="ericsson user 1" w:date="2023-10-18T17:34:00Z"/>
                <w:snapToGrid w:val="0"/>
              </w:rPr>
            </w:pPr>
            <w:ins w:id="15" w:author="ericsson user 1" w:date="2023-10-16T16:11:00Z">
              <w:r>
                <w:rPr>
                  <w:snapToGrid w:val="0"/>
                </w:rPr>
                <w:t>T</w:t>
              </w:r>
              <w:r w:rsidR="00E42DBC">
                <w:rPr>
                  <w:snapToGrid w:val="0"/>
                </w:rPr>
                <w:t>h</w:t>
              </w:r>
              <w:r>
                <w:rPr>
                  <w:snapToGrid w:val="0"/>
                </w:rPr>
                <w:t xml:space="preserve">e measurement point for jitter </w:t>
              </w:r>
              <w:r w:rsidR="00E42DBC">
                <w:rPr>
                  <w:snapToGrid w:val="0"/>
                </w:rPr>
                <w:t xml:space="preserve">is </w:t>
              </w:r>
            </w:ins>
            <w:ins w:id="16" w:author="ericsson user 1" w:date="2023-10-16T16:13:00Z">
              <w:r w:rsidR="00A57758">
                <w:rPr>
                  <w:snapToGrid w:val="0"/>
                </w:rPr>
                <w:t xml:space="preserve">part of </w:t>
              </w:r>
            </w:ins>
            <w:ins w:id="17" w:author="ericsson user 1" w:date="2023-10-16T16:15:00Z">
              <w:r w:rsidR="001E0686">
                <w:rPr>
                  <w:snapToGrid w:val="0"/>
                </w:rPr>
                <w:t xml:space="preserve">an </w:t>
              </w:r>
            </w:ins>
            <w:ins w:id="18" w:author="ericsson user 1" w:date="2023-10-16T16:13:00Z">
              <w:r w:rsidR="00A57758">
                <w:rPr>
                  <w:snapToGrid w:val="0"/>
                </w:rPr>
                <w:t>agreement between an NSC and an NSP</w:t>
              </w:r>
            </w:ins>
            <w:ins w:id="19" w:author="ericsson user 1" w:date="2023-10-16T16:17:00Z">
              <w:r w:rsidR="00DE5824">
                <w:rPr>
                  <w:snapToGrid w:val="0"/>
                </w:rPr>
                <w:t xml:space="preserve">, </w:t>
              </w:r>
            </w:ins>
            <w:ins w:id="20" w:author="ericsson user 1" w:date="2023-10-18T17:33:00Z">
              <w:r w:rsidR="001F2C97">
                <w:rPr>
                  <w:snapToGrid w:val="0"/>
                </w:rPr>
                <w:t>A</w:t>
              </w:r>
            </w:ins>
            <w:ins w:id="21" w:author="ericsson user 1" w:date="2023-10-16T16:17:00Z">
              <w:r w:rsidR="00DE5824">
                <w:rPr>
                  <w:snapToGrid w:val="0"/>
                </w:rPr>
                <w:t xml:space="preserve"> measu</w:t>
              </w:r>
            </w:ins>
            <w:ins w:id="22" w:author="ericsson user 1" w:date="2023-10-16T16:18:00Z">
              <w:r w:rsidR="0066089B">
                <w:rPr>
                  <w:snapToGrid w:val="0"/>
                </w:rPr>
                <w:t>r</w:t>
              </w:r>
            </w:ins>
            <w:ins w:id="23" w:author="ericsson user 1" w:date="2023-10-16T16:17:00Z">
              <w:r w:rsidR="00DE5824">
                <w:rPr>
                  <w:snapToGrid w:val="0"/>
                </w:rPr>
                <w:t xml:space="preserve">ement point </w:t>
              </w:r>
            </w:ins>
            <w:ins w:id="24" w:author="ericsson user 1" w:date="2023-10-16T16:18:00Z">
              <w:r w:rsidR="0066089B">
                <w:rPr>
                  <w:snapToGrid w:val="0"/>
                </w:rPr>
                <w:t xml:space="preserve">for jitter </w:t>
              </w:r>
            </w:ins>
            <w:ins w:id="25" w:author="ericsson user 1" w:date="2023-10-16T16:14:00Z">
              <w:r w:rsidR="00861743">
                <w:rPr>
                  <w:snapToGrid w:val="0"/>
                </w:rPr>
                <w:t xml:space="preserve">may differ </w:t>
              </w:r>
              <w:r w:rsidR="009D4848">
                <w:rPr>
                  <w:snapToGrid w:val="0"/>
                </w:rPr>
                <w:t>between deployments</w:t>
              </w:r>
            </w:ins>
            <w:ins w:id="26" w:author="ericsson user 1" w:date="2023-10-16T16:15:00Z">
              <w:r w:rsidR="001E0686">
                <w:rPr>
                  <w:snapToGrid w:val="0"/>
                </w:rPr>
                <w:t xml:space="preserve">. </w:t>
              </w:r>
            </w:ins>
          </w:p>
          <w:p w14:paraId="22887E50" w14:textId="77777777" w:rsidR="00562DEE" w:rsidRDefault="00562DEE" w:rsidP="00AC3648">
            <w:pPr>
              <w:pStyle w:val="TAL"/>
              <w:rPr>
                <w:ins w:id="27" w:author="ericsson user 1" w:date="2023-10-18T17:34:00Z"/>
                <w:snapToGrid w:val="0"/>
              </w:rPr>
            </w:pPr>
          </w:p>
          <w:p w14:paraId="45BD20C4" w14:textId="206149D8" w:rsidR="00BB6D15" w:rsidRDefault="00A347B4" w:rsidP="00A347B4">
            <w:pPr>
              <w:pStyle w:val="EditorsNote"/>
              <w:rPr>
                <w:ins w:id="28" w:author="ericsson user 1" w:date="2023-11-02T15:01:00Z"/>
                <w:snapToGrid w:val="0"/>
              </w:rPr>
            </w:pPr>
            <w:ins w:id="29" w:author="ericsson user 1" w:date="2023-11-02T17:00:00Z">
              <w:r>
                <w:rPr>
                  <w:snapToGrid w:val="0"/>
                </w:rPr>
                <w:t xml:space="preserve">Editor’s Note: </w:t>
              </w:r>
            </w:ins>
            <w:ins w:id="30" w:author="ericsson user 1" w:date="2023-11-02T15:01:00Z">
              <w:r w:rsidR="00BB6D15">
                <w:rPr>
                  <w:snapToGrid w:val="0"/>
                </w:rPr>
                <w:t>How to specify what should be measured (measurement definitions) and where the measurement points are is FFS.</w:t>
              </w:r>
            </w:ins>
          </w:p>
          <w:p w14:paraId="428CB9A3" w14:textId="45501C29" w:rsidR="00A3676A" w:rsidRDefault="00A3676A" w:rsidP="00BB6D1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2BBA6CEB" w14:textId="66784805" w:rsidR="00FE56B6" w:rsidRDefault="00FE56B6" w:rsidP="00AC3648">
            <w:pPr>
              <w:spacing w:after="0"/>
              <w:rPr>
                <w:rFonts w:ascii="Arial" w:hAnsi="Arial" w:cs="Arial"/>
                <w:snapToGrid w:val="0"/>
                <w:sz w:val="18"/>
                <w:szCs w:val="18"/>
              </w:rPr>
            </w:pPr>
            <w:r>
              <w:rPr>
                <w:rFonts w:ascii="Arial" w:hAnsi="Arial" w:cs="Arial"/>
                <w:snapToGrid w:val="0"/>
                <w:sz w:val="18"/>
                <w:szCs w:val="18"/>
              </w:rPr>
              <w:t>type: Integer</w:t>
            </w:r>
          </w:p>
          <w:p w14:paraId="29F150E2" w14:textId="6F45261A"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29B8BBF4" w14:textId="36E795BF"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0F4EEB" w14:textId="5CEF42E9"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534796" w14:textId="6E1A963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AEE4ADE" w14:textId="0D01A136"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True</w:t>
            </w:r>
          </w:p>
        </w:tc>
      </w:tr>
      <w:tr w:rsidR="00FE56B6" w14:paraId="51CD057C"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263A17"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608F4637" w14:textId="77777777" w:rsidR="00FE56B6" w:rsidRDefault="00FE56B6" w:rsidP="00AC3648">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73859F38"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683A0F1E"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1662E1C5"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7BFD4F"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B1A92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7B1F9E9"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True</w:t>
            </w:r>
          </w:p>
        </w:tc>
      </w:tr>
      <w:tr w:rsidR="00FE56B6" w14:paraId="05B93A1B"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583579"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70082B1C" w14:textId="77777777" w:rsidR="00FE56B6" w:rsidRDefault="00FE56B6" w:rsidP="00AC3648">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046ACE4E"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10794701"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17A59B7A"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4A4DF1"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9D005A"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A234275"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True</w:t>
            </w:r>
          </w:p>
        </w:tc>
      </w:tr>
      <w:tr w:rsidR="00FE56B6" w14:paraId="5980BD87"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F6C8BE"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F7FFDEF" w14:textId="77777777" w:rsidR="00FE56B6" w:rsidRDefault="00FE56B6" w:rsidP="00AC3648">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1C3D9CA8"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DN</w:t>
            </w:r>
          </w:p>
          <w:p w14:paraId="02AFA2FD"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270C821A"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E7F026"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F49DF9"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5D2DD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p w14:paraId="5DB3E5B8" w14:textId="77777777" w:rsidR="00FE56B6" w:rsidRDefault="00FE56B6" w:rsidP="00AC3648">
            <w:pPr>
              <w:spacing w:after="0"/>
              <w:rPr>
                <w:rFonts w:ascii="Arial" w:hAnsi="Arial" w:cs="Arial"/>
                <w:snapToGrid w:val="0"/>
                <w:sz w:val="18"/>
                <w:szCs w:val="18"/>
              </w:rPr>
            </w:pPr>
          </w:p>
        </w:tc>
      </w:tr>
      <w:tr w:rsidR="00FE56B6" w14:paraId="7BD078A0"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F3BD48"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3B159CF" w14:textId="77777777" w:rsidR="00FE56B6" w:rsidRDefault="00FE56B6" w:rsidP="00AC3648">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35CF2E32"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DN</w:t>
            </w:r>
          </w:p>
          <w:p w14:paraId="682BFF6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w:t>
            </w:r>
          </w:p>
          <w:p w14:paraId="7AF1874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EDE9FFB"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DAC323B"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20FD74D"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p w14:paraId="24C384F5" w14:textId="77777777" w:rsidR="00FE56B6" w:rsidRDefault="00FE56B6" w:rsidP="00AC3648">
            <w:pPr>
              <w:spacing w:after="0"/>
              <w:rPr>
                <w:rFonts w:ascii="Arial" w:hAnsi="Arial" w:cs="Arial"/>
                <w:snapToGrid w:val="0"/>
                <w:sz w:val="18"/>
                <w:szCs w:val="18"/>
              </w:rPr>
            </w:pPr>
          </w:p>
        </w:tc>
      </w:tr>
      <w:tr w:rsidR="00FE56B6" w14:paraId="4DBD74BC"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B09939"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CF2E65E" w14:textId="77777777" w:rsidR="00FE56B6" w:rsidRDefault="00FE56B6" w:rsidP="00AC3648">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2D7C62A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DN</w:t>
            </w:r>
          </w:p>
          <w:p w14:paraId="17E0F3CA"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w:t>
            </w:r>
          </w:p>
          <w:p w14:paraId="2BF5476E"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BC1FF8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C74E39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4AFF88" w14:textId="77777777" w:rsidR="00FE56B6" w:rsidRDefault="00FE56B6" w:rsidP="00AC3648">
            <w:pPr>
              <w:pStyle w:val="TAL"/>
              <w:rPr>
                <w:rFonts w:cs="Arial"/>
                <w:snapToGrid w:val="0"/>
                <w:szCs w:val="18"/>
              </w:rPr>
            </w:pPr>
            <w:r>
              <w:rPr>
                <w:rFonts w:cs="Arial"/>
                <w:snapToGrid w:val="0"/>
                <w:szCs w:val="18"/>
              </w:rPr>
              <w:t>allowedValues: N/A</w:t>
            </w:r>
          </w:p>
          <w:p w14:paraId="5739AD51"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p w14:paraId="5ABADD02" w14:textId="77777777" w:rsidR="00FE56B6" w:rsidRDefault="00FE56B6" w:rsidP="00AC3648">
            <w:pPr>
              <w:spacing w:after="0"/>
              <w:rPr>
                <w:rFonts w:ascii="Arial" w:hAnsi="Arial" w:cs="Arial"/>
                <w:snapToGrid w:val="0"/>
                <w:sz w:val="18"/>
                <w:szCs w:val="18"/>
              </w:rPr>
            </w:pPr>
          </w:p>
        </w:tc>
      </w:tr>
      <w:tr w:rsidR="00FE56B6" w14:paraId="594EF7E0"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34366C"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0618BD2E" w14:textId="77777777" w:rsidR="00FE56B6" w:rsidRDefault="00FE56B6" w:rsidP="00AC3648">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7E1E4F92" w14:textId="77777777" w:rsidR="00FE56B6" w:rsidRDefault="00FE56B6" w:rsidP="00AC3648">
            <w:pPr>
              <w:pStyle w:val="TAL"/>
              <w:rPr>
                <w:rFonts w:cs="Arial"/>
                <w:snapToGrid w:val="0"/>
                <w:szCs w:val="18"/>
              </w:rPr>
            </w:pPr>
          </w:p>
          <w:p w14:paraId="6BDF8747" w14:textId="77777777" w:rsidR="00FE56B6" w:rsidRDefault="00FE56B6" w:rsidP="00AC3648">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795596B7" w14:textId="77777777" w:rsidR="00FE56B6" w:rsidRDefault="00FE56B6" w:rsidP="00AC3648">
            <w:pPr>
              <w:pStyle w:val="TAL"/>
              <w:rPr>
                <w:color w:val="000000"/>
              </w:rPr>
            </w:pPr>
          </w:p>
          <w:p w14:paraId="6383E849" w14:textId="77777777" w:rsidR="00FE56B6" w:rsidRDefault="00FE56B6" w:rsidP="00AC3648">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56731175" w14:textId="77777777" w:rsidR="00FE56B6" w:rsidRDefault="00FE56B6" w:rsidP="00AC3648">
            <w:pPr>
              <w:pStyle w:val="TAL"/>
            </w:pPr>
            <w:r>
              <w:t xml:space="preserve">type: </w:t>
            </w:r>
            <w:proofErr w:type="spellStart"/>
            <w:r w:rsidRPr="00DA11E7">
              <w:t>GeoArea</w:t>
            </w:r>
            <w:proofErr w:type="spellEnd"/>
          </w:p>
          <w:p w14:paraId="1771A6A6" w14:textId="77777777" w:rsidR="00FE56B6" w:rsidRDefault="00FE56B6" w:rsidP="00AC3648">
            <w:pPr>
              <w:pStyle w:val="TAL"/>
            </w:pPr>
            <w:r>
              <w:t>multiplicity: 1</w:t>
            </w:r>
          </w:p>
          <w:p w14:paraId="7E12EC6B" w14:textId="77777777" w:rsidR="00FE56B6" w:rsidRDefault="00FE56B6" w:rsidP="00AC3648">
            <w:pPr>
              <w:pStyle w:val="TAL"/>
            </w:pPr>
            <w:proofErr w:type="spellStart"/>
            <w:r>
              <w:t>isOrdered</w:t>
            </w:r>
            <w:proofErr w:type="spellEnd"/>
            <w:r>
              <w:t>: N/A</w:t>
            </w:r>
          </w:p>
          <w:p w14:paraId="3704B4F7" w14:textId="77777777" w:rsidR="00FE56B6" w:rsidRDefault="00FE56B6" w:rsidP="00AC3648">
            <w:pPr>
              <w:pStyle w:val="TAL"/>
            </w:pPr>
            <w:proofErr w:type="spellStart"/>
            <w:r>
              <w:t>isUnique</w:t>
            </w:r>
            <w:proofErr w:type="spellEnd"/>
            <w:r>
              <w:t>: N/A</w:t>
            </w:r>
          </w:p>
          <w:p w14:paraId="4A9F3761" w14:textId="77777777" w:rsidR="00FE56B6" w:rsidRDefault="00FE56B6" w:rsidP="00AC3648">
            <w:pPr>
              <w:pStyle w:val="TAL"/>
            </w:pPr>
            <w:proofErr w:type="spellStart"/>
            <w:r>
              <w:t>defaultValue</w:t>
            </w:r>
            <w:proofErr w:type="spellEnd"/>
            <w:r>
              <w:t>: None</w:t>
            </w:r>
          </w:p>
          <w:p w14:paraId="591C614C" w14:textId="77777777" w:rsidR="00FE56B6" w:rsidRDefault="00FE56B6" w:rsidP="00AC3648">
            <w:pPr>
              <w:pStyle w:val="TAL"/>
            </w:pPr>
            <w:r>
              <w:t>isNullable: False</w:t>
            </w:r>
          </w:p>
          <w:p w14:paraId="30CD9161" w14:textId="77777777" w:rsidR="00FE56B6" w:rsidRDefault="00FE56B6" w:rsidP="00AC3648">
            <w:pPr>
              <w:spacing w:after="0"/>
              <w:rPr>
                <w:rFonts w:ascii="Arial" w:hAnsi="Arial" w:cs="Arial"/>
                <w:snapToGrid w:val="0"/>
                <w:sz w:val="18"/>
                <w:szCs w:val="18"/>
              </w:rPr>
            </w:pPr>
          </w:p>
        </w:tc>
      </w:tr>
      <w:tr w:rsidR="00FE56B6" w14:paraId="6C6A920E"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882AB6" w14:textId="77777777" w:rsidR="00FE56B6" w:rsidRDefault="00FE56B6" w:rsidP="00AC3648">
            <w:pPr>
              <w:pStyle w:val="TAL"/>
              <w:rPr>
                <w:rFonts w:ascii="Courier New" w:hAnsi="Courier New" w:cs="Courier New"/>
                <w:szCs w:val="18"/>
                <w:lang w:eastAsia="zh-CN"/>
              </w:rPr>
            </w:pPr>
            <w:proofErr w:type="spellStart"/>
            <w:r w:rsidRPr="00E7444F">
              <w:rPr>
                <w:rFonts w:ascii="Courier New" w:hAnsi="Courier New" w:cs="Courier New"/>
                <w:lang w:eastAsia="zh-CN"/>
              </w:rPr>
              <w:t>localL</w:t>
            </w:r>
            <w:r w:rsidRPr="001664F8">
              <w:rPr>
                <w:rFonts w:ascii="Courier New" w:hAnsi="Courier New" w:cs="Courier New"/>
                <w:lang w:eastAsia="zh-CN"/>
              </w:rPr>
              <w:t>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13DB55E5" w14:textId="77777777" w:rsidR="00FE56B6" w:rsidRDefault="00FE56B6" w:rsidP="00AC3648">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607AFA7F" w14:textId="77777777" w:rsidR="00FE56B6" w:rsidRDefault="00FE56B6" w:rsidP="00AC3648">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68E8BED7" w14:textId="77777777" w:rsidR="00FE56B6" w:rsidRDefault="00FE56B6" w:rsidP="00AC364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43EE1CBD" w14:textId="77777777" w:rsidR="00FE56B6" w:rsidRDefault="00FE56B6" w:rsidP="00AC3648">
            <w:pPr>
              <w:spacing w:after="0"/>
              <w:rPr>
                <w:rFonts w:ascii="Arial" w:hAnsi="Arial" w:cs="Arial"/>
                <w:sz w:val="18"/>
                <w:szCs w:val="18"/>
              </w:rPr>
            </w:pPr>
            <w:r>
              <w:rPr>
                <w:rFonts w:ascii="Arial" w:hAnsi="Arial" w:cs="Arial"/>
                <w:sz w:val="18"/>
                <w:szCs w:val="18"/>
              </w:rPr>
              <w:t>multiplicity: 1</w:t>
            </w:r>
          </w:p>
          <w:p w14:paraId="20D16850"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C9B7CE3"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412D04F" w14:textId="77777777" w:rsidR="00FE56B6" w:rsidRDefault="00FE56B6"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CE10E3" w14:textId="77777777" w:rsidR="00FE56B6" w:rsidRDefault="00FE56B6" w:rsidP="00AC3648">
            <w:pPr>
              <w:pStyle w:val="TAL"/>
            </w:pPr>
            <w:r>
              <w:rPr>
                <w:rFonts w:cs="Arial"/>
                <w:szCs w:val="18"/>
              </w:rPr>
              <w:t>isNullable: False</w:t>
            </w:r>
          </w:p>
        </w:tc>
      </w:tr>
      <w:tr w:rsidR="00FE56B6" w14:paraId="2A22E0B6"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7208C3" w14:textId="77777777" w:rsidR="00FE56B6" w:rsidRDefault="00FE56B6" w:rsidP="00AC3648">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64C70D69" w14:textId="77777777" w:rsidR="00FE56B6" w:rsidRDefault="00FE56B6" w:rsidP="00AC3648">
            <w:pPr>
              <w:pStyle w:val="TAL"/>
            </w:pPr>
            <w:r>
              <w:rPr>
                <w:lang w:eastAsia="de-DE"/>
              </w:rPr>
              <w:t>This parameter specifies the type of a logical transport interface. It could be VLAN, MPLS or Segment</w:t>
            </w:r>
            <w:r>
              <w:rPr>
                <w:color w:val="000000"/>
              </w:rPr>
              <w:t>.</w:t>
            </w:r>
          </w:p>
          <w:p w14:paraId="435A568D" w14:textId="77777777" w:rsidR="00FE56B6" w:rsidRDefault="00FE56B6" w:rsidP="00AC3648">
            <w:pPr>
              <w:pStyle w:val="TAL"/>
              <w:rPr>
                <w:snapToGrid w:val="0"/>
              </w:rPr>
            </w:pPr>
          </w:p>
          <w:p w14:paraId="7BB73E27" w14:textId="77777777" w:rsidR="00FE56B6" w:rsidRDefault="00FE56B6" w:rsidP="00AC3648">
            <w:pPr>
              <w:pStyle w:val="TAL"/>
              <w:rPr>
                <w:lang w:eastAsia="de-DE"/>
              </w:rPr>
            </w:pPr>
            <w:r>
              <w:rPr>
                <w:rFonts w:hint="eastAsia"/>
                <w:lang w:eastAsia="zh-CN"/>
              </w:rPr>
              <w:t>A</w:t>
            </w:r>
            <w:r>
              <w:rPr>
                <w:lang w:eastAsia="zh-CN"/>
              </w:rPr>
              <w:t>llowed Value:</w:t>
            </w:r>
            <w:r>
              <w:rPr>
                <w:lang w:eastAsia="de-DE"/>
              </w:rPr>
              <w:t xml:space="preserve"> </w:t>
            </w:r>
            <w:proofErr w:type="spellStart"/>
            <w:r>
              <w:rPr>
                <w:rFonts w:ascii="Courier New" w:hAnsi="Courier New" w:cs="Courier New"/>
                <w:lang w:eastAsia="zh-CN"/>
              </w:rPr>
              <w:t>VLAN,MPLS,</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3FD863B1" w14:textId="77777777" w:rsidR="00FE56B6" w:rsidRDefault="00FE56B6" w:rsidP="00AC3648">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6B754B26" w14:textId="77777777" w:rsidR="00FE56B6" w:rsidRDefault="00FE56B6" w:rsidP="00AC3648">
            <w:pPr>
              <w:spacing w:after="0"/>
              <w:rPr>
                <w:rFonts w:ascii="Arial" w:hAnsi="Arial" w:cs="Arial"/>
                <w:sz w:val="18"/>
                <w:szCs w:val="18"/>
              </w:rPr>
            </w:pPr>
            <w:r>
              <w:rPr>
                <w:rFonts w:ascii="Arial" w:hAnsi="Arial" w:cs="Arial"/>
                <w:sz w:val="18"/>
                <w:szCs w:val="18"/>
              </w:rPr>
              <w:t>multiplicity: 1</w:t>
            </w:r>
          </w:p>
          <w:p w14:paraId="0DD0E672"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2255DC9"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8BAE9B" w14:textId="77777777" w:rsidR="00FE56B6" w:rsidRDefault="00FE56B6"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FB627D5" w14:textId="77777777" w:rsidR="00FE56B6" w:rsidRDefault="00FE56B6" w:rsidP="00AC3648">
            <w:pPr>
              <w:pStyle w:val="TAL"/>
            </w:pPr>
            <w:r>
              <w:rPr>
                <w:rFonts w:cs="Arial"/>
                <w:szCs w:val="18"/>
              </w:rPr>
              <w:t>isNullable: False</w:t>
            </w:r>
          </w:p>
        </w:tc>
      </w:tr>
      <w:tr w:rsidR="00FE56B6" w14:paraId="5FB8234A"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1360CA" w14:textId="77777777" w:rsidR="00FE56B6" w:rsidRDefault="00FE56B6" w:rsidP="00AC3648">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5D74E179" w14:textId="77777777" w:rsidR="00FE56B6" w:rsidRDefault="00FE56B6" w:rsidP="00AC3648">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67FAD2B8" w14:textId="77777777" w:rsidR="00FE56B6" w:rsidRDefault="00FE56B6" w:rsidP="00AC3648">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1C72CF09" w14:textId="77777777" w:rsidR="00FE56B6" w:rsidRDefault="00FE56B6" w:rsidP="00AC3648">
            <w:pPr>
              <w:pStyle w:val="TAL"/>
              <w:rPr>
                <w:lang w:eastAsia="zh-CN"/>
              </w:rPr>
            </w:pPr>
            <w:r>
              <w:rPr>
                <w:lang w:eastAsia="zh-CN"/>
              </w:rPr>
              <w:t>In case logical transport interface is MPLS, it is MPLS Tag.</w:t>
            </w:r>
          </w:p>
          <w:p w14:paraId="7B7D5F36" w14:textId="77777777" w:rsidR="00FE56B6" w:rsidRDefault="00FE56B6" w:rsidP="00AC3648">
            <w:pPr>
              <w:pStyle w:val="TAL"/>
            </w:pPr>
            <w:r>
              <w:rPr>
                <w:lang w:eastAsia="zh-CN"/>
              </w:rPr>
              <w:t xml:space="preserve">In case logical transport interface is </w:t>
            </w:r>
            <w:r>
              <w:rPr>
                <w:lang w:eastAsia="de-DE"/>
              </w:rPr>
              <w:t>Segment, it is Segment ID.</w:t>
            </w:r>
          </w:p>
          <w:p w14:paraId="13BA9DBF" w14:textId="77777777" w:rsidR="00FE56B6" w:rsidRDefault="00FE56B6" w:rsidP="00AC3648">
            <w:pPr>
              <w:pStyle w:val="TAL"/>
              <w:rPr>
                <w:snapToGrid w:val="0"/>
              </w:rPr>
            </w:pPr>
          </w:p>
          <w:p w14:paraId="79425710" w14:textId="77777777" w:rsidR="00FE56B6" w:rsidRDefault="00FE56B6" w:rsidP="00AC3648">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0113073D" w14:textId="77777777" w:rsidR="00FE56B6" w:rsidRDefault="00FE56B6" w:rsidP="00AC364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2095D8A" w14:textId="77777777" w:rsidR="00FE56B6" w:rsidRDefault="00FE56B6" w:rsidP="00AC3648">
            <w:pPr>
              <w:spacing w:after="0"/>
              <w:rPr>
                <w:rFonts w:ascii="Arial" w:hAnsi="Arial" w:cs="Arial"/>
                <w:sz w:val="18"/>
                <w:szCs w:val="18"/>
              </w:rPr>
            </w:pPr>
            <w:r>
              <w:rPr>
                <w:rFonts w:ascii="Arial" w:hAnsi="Arial" w:cs="Arial"/>
                <w:sz w:val="18"/>
                <w:szCs w:val="18"/>
              </w:rPr>
              <w:t>multiplicity: 1</w:t>
            </w:r>
          </w:p>
          <w:p w14:paraId="4C5661AE"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8EE40C1"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736FF35" w14:textId="77777777" w:rsidR="00FE56B6" w:rsidRDefault="00FE56B6"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3E97EF3" w14:textId="77777777" w:rsidR="00FE56B6" w:rsidRDefault="00FE56B6" w:rsidP="00AC3648">
            <w:pPr>
              <w:spacing w:after="0"/>
              <w:rPr>
                <w:rFonts w:ascii="Arial" w:hAnsi="Arial" w:cs="Arial"/>
                <w:snapToGrid w:val="0"/>
                <w:sz w:val="18"/>
                <w:szCs w:val="18"/>
              </w:rPr>
            </w:pPr>
            <w:r>
              <w:rPr>
                <w:rFonts w:ascii="Arial" w:hAnsi="Arial" w:cs="Arial"/>
                <w:sz w:val="18"/>
                <w:szCs w:val="18"/>
              </w:rPr>
              <w:t>isNullable: False</w:t>
            </w:r>
          </w:p>
        </w:tc>
      </w:tr>
      <w:tr w:rsidR="00FE56B6" w14:paraId="0410B74D"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2EC731" w14:textId="77777777" w:rsidR="00FE56B6" w:rsidRPr="00B60E75" w:rsidRDefault="00FE56B6" w:rsidP="00AC3648">
            <w:pPr>
              <w:rPr>
                <w:rFonts w:eastAsiaTheme="minorEastAsia"/>
                <w:lang w:eastAsia="zh-CN"/>
              </w:rPr>
            </w:pPr>
            <w:proofErr w:type="spellStart"/>
            <w:r w:rsidRPr="00C109F6">
              <w:rPr>
                <w:rFonts w:ascii="Courier New" w:hAnsi="Courier New" w:cs="Courier New"/>
                <w:sz w:val="18"/>
                <w:szCs w:val="18"/>
                <w:lang w:eastAsia="zh-CN"/>
              </w:rPr>
              <w:t>externalEndPointRefList</w:t>
            </w:r>
            <w:proofErr w:type="spellEnd"/>
          </w:p>
          <w:p w14:paraId="3B9C7F90" w14:textId="77777777" w:rsidR="00FE56B6" w:rsidRPr="001664F8" w:rsidRDefault="00FE56B6" w:rsidP="00AC3648">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7DD68C34" w14:textId="77777777" w:rsidR="00FE56B6" w:rsidRDefault="00FE56B6" w:rsidP="00AC3648">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2ACD9F60" w14:textId="77777777" w:rsidR="00FE56B6" w:rsidRDefault="00FE56B6" w:rsidP="00AC3648">
            <w:pPr>
              <w:pStyle w:val="TAL"/>
            </w:pPr>
            <w:r>
              <w:t>Type: ConnectionPointInfo</w:t>
            </w:r>
          </w:p>
          <w:p w14:paraId="2D6802B6" w14:textId="77777777" w:rsidR="00FE56B6" w:rsidRDefault="00FE56B6" w:rsidP="00AC3648">
            <w:pPr>
              <w:pStyle w:val="TAL"/>
            </w:pPr>
            <w:r>
              <w:t>multiplicity: *</w:t>
            </w:r>
          </w:p>
          <w:p w14:paraId="0A3CDBFC" w14:textId="77777777" w:rsidR="00FE56B6" w:rsidRDefault="00FE56B6" w:rsidP="00AC3648">
            <w:pPr>
              <w:pStyle w:val="TAL"/>
            </w:pPr>
            <w:proofErr w:type="spellStart"/>
            <w:r>
              <w:t>isOrdered</w:t>
            </w:r>
            <w:proofErr w:type="spellEnd"/>
            <w:r>
              <w:t>: False</w:t>
            </w:r>
          </w:p>
          <w:p w14:paraId="5BCFFA2F" w14:textId="77777777" w:rsidR="00FE56B6" w:rsidRDefault="00FE56B6" w:rsidP="00AC3648">
            <w:pPr>
              <w:pStyle w:val="TAL"/>
            </w:pPr>
            <w:proofErr w:type="spellStart"/>
            <w:r>
              <w:t>isUnique</w:t>
            </w:r>
            <w:proofErr w:type="spellEnd"/>
            <w:r>
              <w:t>: False</w:t>
            </w:r>
          </w:p>
          <w:p w14:paraId="54BDBA49" w14:textId="77777777" w:rsidR="00FE56B6" w:rsidRDefault="00FE56B6" w:rsidP="00AC3648">
            <w:pPr>
              <w:pStyle w:val="TAL"/>
            </w:pPr>
            <w:proofErr w:type="spellStart"/>
            <w:r>
              <w:t>defaultValue</w:t>
            </w:r>
            <w:proofErr w:type="spellEnd"/>
            <w:r>
              <w:t>: None</w:t>
            </w:r>
          </w:p>
          <w:p w14:paraId="0DA05ADD" w14:textId="77777777" w:rsidR="00FE56B6" w:rsidRDefault="00FE56B6" w:rsidP="00AC3648">
            <w:pPr>
              <w:pStyle w:val="TAL"/>
            </w:pPr>
            <w:r>
              <w:t>isNullable: False</w:t>
            </w:r>
          </w:p>
          <w:p w14:paraId="5BCA89AE" w14:textId="77777777" w:rsidR="00FE56B6" w:rsidRDefault="00FE56B6" w:rsidP="00AC3648">
            <w:pPr>
              <w:spacing w:after="0"/>
              <w:rPr>
                <w:rFonts w:ascii="Arial" w:hAnsi="Arial" w:cs="Arial"/>
                <w:sz w:val="18"/>
                <w:szCs w:val="18"/>
                <w:lang w:eastAsia="zh-CN"/>
              </w:rPr>
            </w:pPr>
          </w:p>
        </w:tc>
      </w:tr>
      <w:tr w:rsidR="00FE56B6" w14:paraId="07462867"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54A558" w14:textId="77777777" w:rsidR="00FE56B6" w:rsidRPr="001664F8" w:rsidRDefault="00FE56B6" w:rsidP="00AC3648">
            <w:pPr>
              <w:pStyle w:val="TAL"/>
              <w:rPr>
                <w:rFonts w:ascii="Courier New" w:hAnsi="Courier New" w:cs="Courier New"/>
                <w:lang w:eastAsia="zh-CN"/>
              </w:rPr>
            </w:pPr>
            <w:proofErr w:type="spellStart"/>
            <w:r>
              <w:rPr>
                <w:rFonts w:ascii="Courier New" w:hAnsi="Courier New" w:cs="Courier New"/>
                <w:szCs w:val="18"/>
                <w:lang w:eastAsia="zh-CN"/>
              </w:rPr>
              <w:t>connectionPointId</w:t>
            </w:r>
            <w:proofErr w:type="spellEnd"/>
          </w:p>
        </w:tc>
        <w:tc>
          <w:tcPr>
            <w:tcW w:w="5492" w:type="dxa"/>
            <w:tcBorders>
              <w:top w:val="single" w:sz="4" w:space="0" w:color="auto"/>
              <w:left w:val="single" w:sz="4" w:space="0" w:color="auto"/>
              <w:bottom w:val="single" w:sz="4" w:space="0" w:color="auto"/>
              <w:right w:val="single" w:sz="4" w:space="0" w:color="auto"/>
            </w:tcBorders>
          </w:tcPr>
          <w:p w14:paraId="1A57E66E" w14:textId="77777777" w:rsidR="00FE56B6" w:rsidRDefault="00FE56B6" w:rsidP="00AC3648">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392FCC0C" w14:textId="77777777" w:rsidR="00FE56B6" w:rsidRPr="00DB5E22" w:rsidRDefault="00FE56B6" w:rsidP="00AC3648">
            <w:pPr>
              <w:pStyle w:val="TAL"/>
              <w:rPr>
                <w:rFonts w:cs="Arial"/>
                <w:snapToGrid w:val="0"/>
                <w:szCs w:val="18"/>
              </w:rPr>
            </w:pPr>
          </w:p>
          <w:p w14:paraId="79B3CA23" w14:textId="77777777" w:rsidR="00FE56B6" w:rsidRDefault="00FE56B6" w:rsidP="00AC3648">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015EA27F" w14:textId="77777777" w:rsidR="00FE56B6" w:rsidRDefault="00FE56B6" w:rsidP="00AC364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68C8654" w14:textId="77777777" w:rsidR="00FE56B6" w:rsidRDefault="00FE56B6" w:rsidP="00AC3648">
            <w:pPr>
              <w:spacing w:after="0"/>
              <w:rPr>
                <w:rFonts w:ascii="Arial" w:hAnsi="Arial" w:cs="Arial"/>
                <w:sz w:val="18"/>
                <w:szCs w:val="18"/>
              </w:rPr>
            </w:pPr>
            <w:r>
              <w:rPr>
                <w:rFonts w:ascii="Arial" w:hAnsi="Arial" w:cs="Arial"/>
                <w:sz w:val="18"/>
                <w:szCs w:val="18"/>
              </w:rPr>
              <w:t>multiplicity: 1</w:t>
            </w:r>
          </w:p>
          <w:p w14:paraId="780A1416"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5B197F3"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91F228F" w14:textId="77777777" w:rsidR="00FE56B6" w:rsidRDefault="00FE56B6"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7DCD9F" w14:textId="77777777" w:rsidR="00FE56B6" w:rsidRDefault="00FE56B6" w:rsidP="00AC3648">
            <w:pPr>
              <w:spacing w:after="0"/>
              <w:rPr>
                <w:rFonts w:ascii="Arial" w:hAnsi="Arial" w:cs="Arial"/>
                <w:sz w:val="18"/>
                <w:szCs w:val="18"/>
                <w:lang w:eastAsia="zh-CN"/>
              </w:rPr>
            </w:pPr>
            <w:r>
              <w:rPr>
                <w:rFonts w:cs="Arial"/>
                <w:szCs w:val="18"/>
              </w:rPr>
              <w:t>isNullable: False</w:t>
            </w:r>
          </w:p>
        </w:tc>
      </w:tr>
      <w:tr w:rsidR="00FE56B6" w14:paraId="57B85B09"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88B084" w14:textId="77777777" w:rsidR="00FE56B6" w:rsidRPr="001664F8" w:rsidRDefault="00FE56B6" w:rsidP="00AC3648">
            <w:pPr>
              <w:pStyle w:val="TAL"/>
              <w:rPr>
                <w:rFonts w:ascii="Courier New" w:hAnsi="Courier New" w:cs="Courier New"/>
                <w:lang w:eastAsia="zh-CN"/>
              </w:rPr>
            </w:pPr>
            <w:proofErr w:type="spellStart"/>
            <w:r>
              <w:rPr>
                <w:rFonts w:ascii="Courier New" w:hAnsi="Courier New" w:cs="Courier New"/>
                <w:szCs w:val="18"/>
                <w:lang w:eastAsia="zh-CN"/>
              </w:rPr>
              <w:t>connectionPointIdType</w:t>
            </w:r>
            <w:proofErr w:type="spellEnd"/>
          </w:p>
        </w:tc>
        <w:tc>
          <w:tcPr>
            <w:tcW w:w="5492" w:type="dxa"/>
            <w:tcBorders>
              <w:top w:val="single" w:sz="4" w:space="0" w:color="auto"/>
              <w:left w:val="single" w:sz="4" w:space="0" w:color="auto"/>
              <w:bottom w:val="single" w:sz="4" w:space="0" w:color="auto"/>
              <w:right w:val="single" w:sz="4" w:space="0" w:color="auto"/>
            </w:tcBorders>
          </w:tcPr>
          <w:p w14:paraId="7BE87B29" w14:textId="77777777" w:rsidR="00FE56B6" w:rsidRDefault="00FE56B6" w:rsidP="00AC3648">
            <w:pPr>
              <w:pStyle w:val="TAL"/>
            </w:pPr>
            <w:r>
              <w:rPr>
                <w:lang w:eastAsia="de-DE"/>
              </w:rPr>
              <w:t>This parameter specifies the type of the connection point identifier.</w:t>
            </w:r>
          </w:p>
          <w:p w14:paraId="20C9D17A" w14:textId="77777777" w:rsidR="00FE56B6" w:rsidRDefault="00FE56B6" w:rsidP="00AC3648">
            <w:pPr>
              <w:pStyle w:val="TAL"/>
              <w:rPr>
                <w:snapToGrid w:val="0"/>
              </w:rPr>
            </w:pPr>
          </w:p>
          <w:p w14:paraId="7975F947" w14:textId="77777777" w:rsidR="00FE56B6" w:rsidRDefault="00FE56B6" w:rsidP="00AC3648">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 Circuit (</w:t>
            </w:r>
            <w:r w:rsidRPr="00373C03">
              <w:rPr>
                <w:rFonts w:cs="Arial"/>
                <w:snapToGrid w:val="0"/>
                <w:szCs w:val="18"/>
              </w:rPr>
              <w:t>AC</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3DE90F54" w14:textId="77777777" w:rsidR="00FE56B6" w:rsidRDefault="00FE56B6" w:rsidP="00AC364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p>
          <w:p w14:paraId="30FDF125" w14:textId="77777777" w:rsidR="00FE56B6" w:rsidRDefault="00FE56B6" w:rsidP="00AC3648">
            <w:pPr>
              <w:spacing w:after="0"/>
              <w:rPr>
                <w:rFonts w:ascii="Arial" w:hAnsi="Arial" w:cs="Arial"/>
                <w:sz w:val="18"/>
                <w:szCs w:val="18"/>
              </w:rPr>
            </w:pPr>
            <w:r>
              <w:rPr>
                <w:rFonts w:ascii="Arial" w:hAnsi="Arial" w:cs="Arial"/>
                <w:sz w:val="18"/>
                <w:szCs w:val="18"/>
              </w:rPr>
              <w:t>multiplicity: 1</w:t>
            </w:r>
          </w:p>
          <w:p w14:paraId="1918D3F0"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8875A34"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B9C69B0" w14:textId="77777777" w:rsidR="00FE56B6" w:rsidRDefault="00FE56B6"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8F54E3" w14:textId="77777777" w:rsidR="00FE56B6" w:rsidRDefault="00FE56B6" w:rsidP="00AC3648">
            <w:pPr>
              <w:spacing w:after="0"/>
              <w:rPr>
                <w:rFonts w:ascii="Arial" w:hAnsi="Arial" w:cs="Arial"/>
                <w:sz w:val="18"/>
                <w:szCs w:val="18"/>
                <w:lang w:eastAsia="zh-CN"/>
              </w:rPr>
            </w:pPr>
            <w:r>
              <w:rPr>
                <w:rFonts w:cs="Arial"/>
                <w:szCs w:val="18"/>
              </w:rPr>
              <w:t>isNullable: False</w:t>
            </w:r>
          </w:p>
        </w:tc>
      </w:tr>
      <w:tr w:rsidR="00FE56B6" w14:paraId="017C6D8F"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89488D" w14:textId="77777777" w:rsidR="00FE56B6" w:rsidRDefault="00FE56B6" w:rsidP="00AC3648">
            <w:pPr>
              <w:pStyle w:val="TAL"/>
              <w:rPr>
                <w:rFonts w:ascii="Courier New" w:hAnsi="Courier New" w:cs="Courier New"/>
                <w:lang w:eastAsia="zh-CN"/>
              </w:rPr>
            </w:pPr>
            <w:bookmarkStart w:id="31" w:name="_Hlk106878721"/>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roofErr w:type="spellEnd"/>
          </w:p>
        </w:tc>
        <w:tc>
          <w:tcPr>
            <w:tcW w:w="5492" w:type="dxa"/>
            <w:tcBorders>
              <w:top w:val="single" w:sz="4" w:space="0" w:color="auto"/>
              <w:left w:val="single" w:sz="4" w:space="0" w:color="auto"/>
              <w:bottom w:val="single" w:sz="4" w:space="0" w:color="auto"/>
              <w:right w:val="single" w:sz="4" w:space="0" w:color="auto"/>
            </w:tcBorders>
          </w:tcPr>
          <w:p w14:paraId="6BB132B8" w14:textId="77777777" w:rsidR="00FE56B6" w:rsidRDefault="00FE56B6" w:rsidP="00AC3648">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07F3B376" w14:textId="77777777" w:rsidR="00FE56B6" w:rsidRDefault="00FE56B6" w:rsidP="00AC364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B3857A9" w14:textId="77777777" w:rsidR="00FE56B6" w:rsidRDefault="00FE56B6" w:rsidP="00AC3648">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B87C52A"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2A39CC6"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C21A78" w14:textId="77777777" w:rsidR="00FE56B6" w:rsidRDefault="00FE56B6"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7E2C76" w14:textId="77777777" w:rsidR="00FE56B6" w:rsidRDefault="00FE56B6" w:rsidP="00AC3648">
            <w:pPr>
              <w:spacing w:after="0"/>
              <w:rPr>
                <w:rFonts w:ascii="Arial" w:hAnsi="Arial" w:cs="Arial"/>
                <w:sz w:val="18"/>
                <w:szCs w:val="18"/>
                <w:lang w:eastAsia="zh-CN"/>
              </w:rPr>
            </w:pPr>
            <w:r>
              <w:rPr>
                <w:rFonts w:cs="Arial"/>
                <w:szCs w:val="18"/>
              </w:rPr>
              <w:t>isNullable: False</w:t>
            </w:r>
          </w:p>
        </w:tc>
      </w:tr>
      <w:tr w:rsidR="00FE56B6" w14:paraId="08142352"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83AD64" w14:textId="77777777" w:rsidR="00FE56B6" w:rsidRDefault="00FE56B6" w:rsidP="00AC3648">
            <w:pPr>
              <w:pStyle w:val="TAL"/>
              <w:rPr>
                <w:rFonts w:ascii="Courier New" w:hAnsi="Courier New" w:cs="Courier New"/>
                <w:lang w:eastAsia="zh-CN"/>
              </w:rPr>
            </w:pPr>
            <w:proofErr w:type="spellStart"/>
            <w:r w:rsidRPr="0033251F">
              <w:rPr>
                <w:rFonts w:ascii="Courier New" w:hAnsi="Courier New" w:cs="Courier New"/>
                <w:lang w:eastAsia="zh-CN"/>
              </w:rPr>
              <w:lastRenderedPageBreak/>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roofErr w:type="spellEnd"/>
          </w:p>
        </w:tc>
        <w:tc>
          <w:tcPr>
            <w:tcW w:w="5492" w:type="dxa"/>
            <w:tcBorders>
              <w:top w:val="single" w:sz="4" w:space="0" w:color="auto"/>
              <w:left w:val="single" w:sz="4" w:space="0" w:color="auto"/>
              <w:bottom w:val="single" w:sz="4" w:space="0" w:color="auto"/>
              <w:right w:val="single" w:sz="4" w:space="0" w:color="auto"/>
            </w:tcBorders>
          </w:tcPr>
          <w:p w14:paraId="5F9F8FC6" w14:textId="77777777" w:rsidR="00FE56B6" w:rsidRDefault="00FE56B6" w:rsidP="00AC3648">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075B77FC" w14:textId="77777777" w:rsidR="00FE56B6" w:rsidRDefault="00FE56B6" w:rsidP="00AC364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B16C0A2" w14:textId="77777777" w:rsidR="00FE56B6" w:rsidRDefault="00FE56B6" w:rsidP="00AC3648">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2E8E8A3"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C316A44"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C67D41" w14:textId="77777777" w:rsidR="00FE56B6" w:rsidRDefault="00FE56B6"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FC01C8C" w14:textId="77777777" w:rsidR="00FE56B6" w:rsidRDefault="00FE56B6" w:rsidP="00AC3648">
            <w:pPr>
              <w:spacing w:after="0"/>
              <w:rPr>
                <w:rFonts w:ascii="Arial" w:hAnsi="Arial" w:cs="Arial"/>
                <w:sz w:val="18"/>
                <w:szCs w:val="18"/>
                <w:lang w:eastAsia="zh-CN"/>
              </w:rPr>
            </w:pPr>
            <w:r>
              <w:rPr>
                <w:rFonts w:cs="Arial"/>
                <w:szCs w:val="18"/>
              </w:rPr>
              <w:t>isNullable: False</w:t>
            </w:r>
          </w:p>
        </w:tc>
      </w:tr>
      <w:tr w:rsidR="00FE56B6" w14:paraId="64DFD827"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9BA908" w14:textId="77777777" w:rsidR="00FE56B6" w:rsidRDefault="00FE56B6" w:rsidP="00AC3648">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roofErr w:type="spellEnd"/>
          </w:p>
        </w:tc>
        <w:tc>
          <w:tcPr>
            <w:tcW w:w="5492" w:type="dxa"/>
            <w:tcBorders>
              <w:top w:val="single" w:sz="4" w:space="0" w:color="auto"/>
              <w:left w:val="single" w:sz="4" w:space="0" w:color="auto"/>
              <w:bottom w:val="single" w:sz="4" w:space="0" w:color="auto"/>
              <w:right w:val="single" w:sz="4" w:space="0" w:color="auto"/>
            </w:tcBorders>
          </w:tcPr>
          <w:p w14:paraId="79B039C5" w14:textId="77777777" w:rsidR="00FE56B6" w:rsidRDefault="00FE56B6" w:rsidP="00AC3648">
            <w:pPr>
              <w:pStyle w:val="TAL"/>
              <w:rPr>
                <w:rFonts w:cs="Arial"/>
                <w:snapToGrid w:val="0"/>
                <w:szCs w:val="18"/>
              </w:rPr>
            </w:pPr>
            <w:r>
              <w:rPr>
                <w:lang w:eastAsia="de-DE"/>
              </w:rPr>
              <w:t>This parameter specifies</w:t>
            </w:r>
            <w:r>
              <w:rPr>
                <w:rFonts w:cs="Arial"/>
                <w:snapToGrid w:val="0"/>
                <w:szCs w:val="18"/>
              </w:rPr>
              <w:t xml:space="preserve"> the Routing protocol.</w:t>
            </w:r>
          </w:p>
          <w:p w14:paraId="78A53EA9" w14:textId="77777777" w:rsidR="00FE56B6" w:rsidRDefault="00FE56B6" w:rsidP="00AC3648">
            <w:pPr>
              <w:pStyle w:val="TAL"/>
              <w:rPr>
                <w:rFonts w:cs="Arial"/>
                <w:snapToGrid w:val="0"/>
                <w:szCs w:val="18"/>
              </w:rPr>
            </w:pPr>
          </w:p>
          <w:p w14:paraId="7661E296" w14:textId="77777777" w:rsidR="00FE56B6" w:rsidRDefault="00FE56B6" w:rsidP="00AC3648">
            <w:pPr>
              <w:pStyle w:val="TAL"/>
              <w:rPr>
                <w:rFonts w:cs="Arial"/>
                <w:snapToGrid w:val="0"/>
                <w:szCs w:val="18"/>
              </w:rPr>
            </w:pPr>
          </w:p>
          <w:p w14:paraId="243E84D0" w14:textId="77777777" w:rsidR="00FE56B6" w:rsidRDefault="00FE56B6" w:rsidP="00AC3648">
            <w:pPr>
              <w:pStyle w:val="TAL"/>
              <w:rPr>
                <w:rFonts w:cs="Arial"/>
                <w:snapToGrid w:val="0"/>
                <w:szCs w:val="18"/>
              </w:rPr>
            </w:pPr>
          </w:p>
          <w:p w14:paraId="0D79DDD5" w14:textId="77777777" w:rsidR="00FE56B6" w:rsidRDefault="00FE56B6" w:rsidP="00AC3648">
            <w:pPr>
              <w:pStyle w:val="TAL"/>
            </w:pPr>
            <w:r>
              <w:rPr>
                <w:rFonts w:cs="Arial"/>
                <w:snapToGrid w:val="0"/>
                <w:szCs w:val="18"/>
              </w:rPr>
              <w:t>Allowed values:  RIP, IGMP, OSPF, EGP, EIGRP, BGP, IS-IS</w:t>
            </w:r>
          </w:p>
        </w:tc>
        <w:tc>
          <w:tcPr>
            <w:tcW w:w="2156" w:type="dxa"/>
            <w:tcBorders>
              <w:top w:val="single" w:sz="4" w:space="0" w:color="auto"/>
              <w:left w:val="single" w:sz="4" w:space="0" w:color="auto"/>
              <w:bottom w:val="single" w:sz="4" w:space="0" w:color="auto"/>
              <w:right w:val="single" w:sz="4" w:space="0" w:color="auto"/>
            </w:tcBorders>
          </w:tcPr>
          <w:p w14:paraId="173FE5AF" w14:textId="77777777" w:rsidR="00FE56B6" w:rsidRDefault="00FE56B6" w:rsidP="00AC364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377262">
              <w:rPr>
                <w:rFonts w:ascii="Arial" w:hAnsi="Arial" w:cs="Arial"/>
                <w:sz w:val="18"/>
                <w:szCs w:val="18"/>
                <w:lang w:eastAsia="zh-CN"/>
              </w:rPr>
              <w:t>Enum</w:t>
            </w:r>
          </w:p>
          <w:p w14:paraId="095B31FC" w14:textId="77777777" w:rsidR="00FE56B6" w:rsidRDefault="00FE56B6" w:rsidP="00AC3648">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A9947FF"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56BC500"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714FCB" w14:textId="77777777" w:rsidR="00FE56B6" w:rsidRDefault="00FE56B6"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00EDA77" w14:textId="77777777" w:rsidR="00FE56B6" w:rsidRDefault="00FE56B6" w:rsidP="00AC3648">
            <w:pPr>
              <w:spacing w:after="0"/>
              <w:rPr>
                <w:rFonts w:ascii="Arial" w:hAnsi="Arial" w:cs="Arial"/>
                <w:sz w:val="18"/>
                <w:szCs w:val="18"/>
                <w:lang w:eastAsia="zh-CN"/>
              </w:rPr>
            </w:pPr>
            <w:r>
              <w:rPr>
                <w:rFonts w:cs="Arial"/>
                <w:szCs w:val="18"/>
              </w:rPr>
              <w:t>isNullable: False</w:t>
            </w:r>
          </w:p>
        </w:tc>
      </w:tr>
      <w:bookmarkEnd w:id="31"/>
      <w:tr w:rsidR="00FE56B6" w14:paraId="592AD4C4"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74479A"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9EBCD50" w14:textId="77777777" w:rsidR="00FE56B6" w:rsidRDefault="00FE56B6" w:rsidP="00AC3648">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46306555" w14:textId="77777777" w:rsidR="00FE56B6" w:rsidRDefault="00FE56B6" w:rsidP="00AC3648">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9AC3D9A" w14:textId="77777777" w:rsidR="00FE56B6" w:rsidRDefault="00FE56B6" w:rsidP="00AC364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FC420F9" w14:textId="77777777" w:rsidR="00FE56B6" w:rsidRDefault="00FE56B6" w:rsidP="00AC3648">
            <w:pPr>
              <w:spacing w:after="0"/>
              <w:rPr>
                <w:rFonts w:ascii="Arial" w:hAnsi="Arial" w:cs="Arial"/>
                <w:sz w:val="18"/>
                <w:szCs w:val="18"/>
              </w:rPr>
            </w:pPr>
            <w:r>
              <w:rPr>
                <w:rFonts w:ascii="Arial" w:hAnsi="Arial" w:cs="Arial"/>
                <w:sz w:val="18"/>
                <w:szCs w:val="18"/>
              </w:rPr>
              <w:t xml:space="preserve">multiplicity: </w:t>
            </w:r>
            <w:r w:rsidRPr="00B22A72">
              <w:t>1</w:t>
            </w:r>
          </w:p>
          <w:p w14:paraId="5231DD1A"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DFC16F8"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B0A10D8" w14:textId="77777777" w:rsidR="00FE56B6" w:rsidRDefault="00FE56B6"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3505C3" w14:textId="77777777" w:rsidR="00FE56B6" w:rsidRDefault="00FE56B6" w:rsidP="00AC3648">
            <w:pPr>
              <w:spacing w:after="0"/>
              <w:rPr>
                <w:rFonts w:ascii="Arial" w:hAnsi="Arial" w:cs="Arial"/>
                <w:snapToGrid w:val="0"/>
                <w:sz w:val="18"/>
                <w:szCs w:val="18"/>
              </w:rPr>
            </w:pPr>
            <w:r>
              <w:rPr>
                <w:rFonts w:ascii="Arial" w:hAnsi="Arial" w:cs="Arial"/>
                <w:sz w:val="18"/>
                <w:szCs w:val="18"/>
              </w:rPr>
              <w:t>isNullable: True</w:t>
            </w:r>
          </w:p>
        </w:tc>
      </w:tr>
      <w:tr w:rsidR="00FE56B6" w14:paraId="59651F90"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31559E" w14:textId="77777777" w:rsidR="00FE56B6" w:rsidRDefault="00FE56B6" w:rsidP="00AC3648">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0EAE7641" w14:textId="77777777" w:rsidR="00FE56B6" w:rsidRDefault="00FE56B6" w:rsidP="00AC364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55FB45A6" w14:textId="77777777" w:rsidR="00FE56B6" w:rsidRDefault="00FE56B6" w:rsidP="00AC3648">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3ABC753"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100A82B6"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7E45457F"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8820FB"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662328"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5FBDE7"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2C0510E0" w14:textId="77777777" w:rsidR="00FE56B6" w:rsidRDefault="00FE56B6" w:rsidP="00AC3648">
            <w:pPr>
              <w:spacing w:after="0"/>
              <w:rPr>
                <w:rFonts w:ascii="Arial" w:hAnsi="Arial" w:cs="Arial"/>
                <w:sz w:val="18"/>
                <w:szCs w:val="18"/>
                <w:lang w:eastAsia="zh-CN"/>
              </w:rPr>
            </w:pPr>
            <w:r>
              <w:rPr>
                <w:rFonts w:ascii="Arial" w:hAnsi="Arial" w:cs="Arial"/>
                <w:snapToGrid w:val="0"/>
                <w:sz w:val="18"/>
                <w:szCs w:val="18"/>
              </w:rPr>
              <w:t>isNullable: False</w:t>
            </w:r>
          </w:p>
        </w:tc>
      </w:tr>
      <w:tr w:rsidR="00FE56B6" w14:paraId="1DA35580"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78CE60" w14:textId="77777777" w:rsidR="00FE56B6" w:rsidRDefault="00FE56B6" w:rsidP="00AC3648">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10920468" w14:textId="77777777" w:rsidR="00FE56B6" w:rsidRDefault="00FE56B6" w:rsidP="00AC3648">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4CBFC0DA"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73565870"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528BBA7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7C87B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6EA12A"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299882"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76CC7B4E" w14:textId="77777777" w:rsidR="00FE56B6" w:rsidRDefault="00FE56B6" w:rsidP="00AC3648">
            <w:pPr>
              <w:spacing w:after="0"/>
              <w:rPr>
                <w:rFonts w:ascii="Arial" w:hAnsi="Arial" w:cs="Arial"/>
                <w:sz w:val="18"/>
                <w:szCs w:val="18"/>
                <w:lang w:eastAsia="zh-CN"/>
              </w:rPr>
            </w:pPr>
            <w:r>
              <w:rPr>
                <w:rFonts w:ascii="Arial" w:hAnsi="Arial" w:cs="Arial"/>
                <w:snapToGrid w:val="0"/>
                <w:sz w:val="18"/>
                <w:szCs w:val="18"/>
              </w:rPr>
              <w:t>isNullable: False</w:t>
            </w:r>
          </w:p>
        </w:tc>
      </w:tr>
      <w:tr w:rsidR="00FE56B6" w14:paraId="4662E36D"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13D436"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79C0E4BE" w14:textId="77777777" w:rsidR="00FE56B6" w:rsidRDefault="00FE56B6" w:rsidP="00AC3648">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78145803"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3F816932"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62AD719D"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EC74B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45904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BCD5CC" w14:textId="77777777" w:rsidR="00FE56B6" w:rsidRDefault="00FE56B6" w:rsidP="00AC3648">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FE56B6" w14:paraId="222B5F26"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BBB13A" w14:textId="77777777" w:rsidR="00FE56B6" w:rsidRDefault="00FE56B6" w:rsidP="00AC3648">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6D8AD5BC" w14:textId="77777777" w:rsidR="00FE56B6" w:rsidRDefault="00FE56B6" w:rsidP="00AC3648">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02367B12"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String</w:t>
            </w:r>
          </w:p>
          <w:p w14:paraId="7F1C190F"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w:t>
            </w:r>
          </w:p>
          <w:p w14:paraId="73FA4524"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633B6E3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79FF07DE"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7DDC716" w14:textId="77777777" w:rsidR="00FE56B6" w:rsidRDefault="00FE56B6" w:rsidP="00AC3648">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FE56B6" w14:paraId="6B18068E"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EE0B92" w14:textId="77777777" w:rsidR="00FE56B6" w:rsidRDefault="00FE56B6" w:rsidP="00AC3648">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6B3EC6EA" w14:textId="77777777" w:rsidR="00FE56B6" w:rsidRDefault="00FE56B6" w:rsidP="00AC3648">
            <w:pPr>
              <w:pStyle w:val="TAL"/>
            </w:pPr>
            <w:r>
              <w:t xml:space="preserve">This parameter specifies a list of </w:t>
            </w:r>
            <w:proofErr w:type="gramStart"/>
            <w:r>
              <w:t>application level</w:t>
            </w:r>
            <w:proofErr w:type="gramEnd"/>
            <w:r>
              <w:t xml:space="preserve">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6261E7FB" w14:textId="77777777" w:rsidR="00FE56B6" w:rsidRDefault="00FE56B6" w:rsidP="00AC3648">
            <w:pPr>
              <w:pStyle w:val="TAL"/>
            </w:pPr>
          </w:p>
          <w:p w14:paraId="610D7474" w14:textId="77777777" w:rsidR="00FE56B6" w:rsidRDefault="00FE56B6" w:rsidP="00AC3648">
            <w:pPr>
              <w:pStyle w:val="TAL"/>
            </w:pPr>
          </w:p>
        </w:tc>
        <w:tc>
          <w:tcPr>
            <w:tcW w:w="2156" w:type="dxa"/>
            <w:tcBorders>
              <w:top w:val="single" w:sz="4" w:space="0" w:color="auto"/>
              <w:left w:val="single" w:sz="4" w:space="0" w:color="auto"/>
              <w:bottom w:val="single" w:sz="4" w:space="0" w:color="auto"/>
              <w:right w:val="single" w:sz="4" w:space="0" w:color="auto"/>
            </w:tcBorders>
          </w:tcPr>
          <w:p w14:paraId="5C397209" w14:textId="77777777" w:rsidR="00FE56B6" w:rsidRDefault="00FE56B6" w:rsidP="00AC3648">
            <w:pPr>
              <w:pStyle w:val="TAL"/>
              <w:rPr>
                <w:rFonts w:cs="Arial"/>
              </w:rPr>
            </w:pPr>
            <w:r>
              <w:rPr>
                <w:rFonts w:cs="Arial"/>
              </w:rPr>
              <w:t>type: DN</w:t>
            </w:r>
          </w:p>
          <w:p w14:paraId="22D8B2B1" w14:textId="77777777" w:rsidR="00FE56B6" w:rsidRDefault="00FE56B6" w:rsidP="00AC3648">
            <w:pPr>
              <w:pStyle w:val="TAL"/>
              <w:rPr>
                <w:rFonts w:cs="Arial"/>
              </w:rPr>
            </w:pPr>
            <w:r>
              <w:rPr>
                <w:rFonts w:cs="Arial"/>
              </w:rPr>
              <w:t>multiplicity: *</w:t>
            </w:r>
          </w:p>
          <w:p w14:paraId="6E4BE798" w14:textId="77777777" w:rsidR="00FE56B6" w:rsidRDefault="00FE56B6" w:rsidP="00AC3648">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7100B45E" w14:textId="77777777" w:rsidR="00FE56B6" w:rsidRDefault="00FE56B6" w:rsidP="00AC3648">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4314679E" w14:textId="77777777" w:rsidR="00FE56B6" w:rsidRDefault="00FE56B6" w:rsidP="00AC3648">
            <w:pPr>
              <w:pStyle w:val="TAL"/>
              <w:rPr>
                <w:rFonts w:cs="Arial"/>
              </w:rPr>
            </w:pPr>
            <w:proofErr w:type="spellStart"/>
            <w:r>
              <w:rPr>
                <w:rFonts w:cs="Arial"/>
              </w:rPr>
              <w:t>defaultValue</w:t>
            </w:r>
            <w:proofErr w:type="spellEnd"/>
            <w:r>
              <w:rPr>
                <w:rFonts w:cs="Arial"/>
              </w:rPr>
              <w:t>: None</w:t>
            </w:r>
          </w:p>
          <w:p w14:paraId="00D800C7" w14:textId="77777777" w:rsidR="00FE56B6" w:rsidRDefault="00FE56B6" w:rsidP="00AC3648">
            <w:pPr>
              <w:pStyle w:val="TAL"/>
              <w:rPr>
                <w:rFonts w:cs="Arial"/>
                <w:szCs w:val="18"/>
              </w:rPr>
            </w:pPr>
            <w:r>
              <w:rPr>
                <w:rFonts w:cs="Arial"/>
              </w:rPr>
              <w:t xml:space="preserve">isNullable: </w:t>
            </w:r>
            <w:r>
              <w:rPr>
                <w:rFonts w:cs="Arial"/>
                <w:szCs w:val="18"/>
              </w:rPr>
              <w:t>False</w:t>
            </w:r>
          </w:p>
          <w:p w14:paraId="79A286BD" w14:textId="77777777" w:rsidR="00FE56B6" w:rsidRDefault="00FE56B6" w:rsidP="00AC3648">
            <w:pPr>
              <w:spacing w:after="0"/>
              <w:rPr>
                <w:rFonts w:ascii="Arial" w:hAnsi="Arial" w:cs="Arial"/>
                <w:sz w:val="18"/>
                <w:szCs w:val="18"/>
                <w:lang w:eastAsia="zh-CN"/>
              </w:rPr>
            </w:pPr>
          </w:p>
        </w:tc>
      </w:tr>
      <w:tr w:rsidR="00FE56B6" w14:paraId="4A9BCF57"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C071BF" w14:textId="77777777" w:rsidR="00FE56B6" w:rsidRDefault="00FE56B6" w:rsidP="00AC3648">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8D85F1D" w14:textId="77777777" w:rsidR="00FE56B6" w:rsidRDefault="00FE56B6" w:rsidP="00AC3648">
            <w:pPr>
              <w:pStyle w:val="TAL"/>
            </w:pPr>
            <w:r>
              <w:t xml:space="preserve">This parameter specifies a list of transport level EPs associated with the </w:t>
            </w:r>
            <w:proofErr w:type="gramStart"/>
            <w:r>
              <w:t>application level</w:t>
            </w:r>
            <w:proofErr w:type="gramEnd"/>
            <w:r>
              <w:t xml:space="preserve"> EP (i.e. EP_N3 or </w:t>
            </w:r>
            <w:proofErr w:type="spellStart"/>
            <w:r>
              <w:t>EP_NgU</w:t>
            </w:r>
            <w:proofErr w:type="spellEnd"/>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7FC5B43F" w14:textId="77777777" w:rsidR="00FE56B6" w:rsidRDefault="00FE56B6" w:rsidP="00AC3648">
            <w:pPr>
              <w:pStyle w:val="TAL"/>
              <w:rPr>
                <w:rFonts w:cs="Arial"/>
              </w:rPr>
            </w:pPr>
            <w:r>
              <w:rPr>
                <w:rFonts w:cs="Arial"/>
              </w:rPr>
              <w:t>type: DN</w:t>
            </w:r>
          </w:p>
          <w:p w14:paraId="5EA0D77C" w14:textId="77777777" w:rsidR="00FE56B6" w:rsidRDefault="00FE56B6" w:rsidP="00AC3648">
            <w:pPr>
              <w:pStyle w:val="TAL"/>
              <w:rPr>
                <w:rFonts w:cs="Arial"/>
              </w:rPr>
            </w:pPr>
            <w:r>
              <w:rPr>
                <w:rFonts w:cs="Arial"/>
              </w:rPr>
              <w:t>multiplicity: *</w:t>
            </w:r>
          </w:p>
          <w:p w14:paraId="5B77A0F6" w14:textId="77777777" w:rsidR="00FE56B6" w:rsidRDefault="00FE56B6" w:rsidP="00AC3648">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1766F34F" w14:textId="77777777" w:rsidR="00FE56B6" w:rsidRDefault="00FE56B6" w:rsidP="00AC3648">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6390CD6D" w14:textId="77777777" w:rsidR="00FE56B6" w:rsidRDefault="00FE56B6" w:rsidP="00AC3648">
            <w:pPr>
              <w:pStyle w:val="TAL"/>
              <w:rPr>
                <w:rFonts w:cs="Arial"/>
              </w:rPr>
            </w:pPr>
            <w:proofErr w:type="spellStart"/>
            <w:r>
              <w:rPr>
                <w:rFonts w:cs="Arial"/>
              </w:rPr>
              <w:t>defaultValue</w:t>
            </w:r>
            <w:proofErr w:type="spellEnd"/>
            <w:r>
              <w:rPr>
                <w:rFonts w:cs="Arial"/>
              </w:rPr>
              <w:t>: None</w:t>
            </w:r>
          </w:p>
          <w:p w14:paraId="4525C37C" w14:textId="77777777" w:rsidR="00FE56B6" w:rsidRDefault="00FE56B6" w:rsidP="00AC3648">
            <w:pPr>
              <w:pStyle w:val="TAL"/>
              <w:rPr>
                <w:rFonts w:cs="Arial"/>
                <w:szCs w:val="18"/>
              </w:rPr>
            </w:pPr>
            <w:r>
              <w:rPr>
                <w:rFonts w:cs="Arial"/>
              </w:rPr>
              <w:t xml:space="preserve">isNullable: </w:t>
            </w:r>
            <w:r w:rsidRPr="005E6F8E">
              <w:rPr>
                <w:rFonts w:cs="Arial"/>
                <w:szCs w:val="18"/>
              </w:rPr>
              <w:t>False</w:t>
            </w:r>
          </w:p>
          <w:p w14:paraId="54C953AC" w14:textId="77777777" w:rsidR="00FE56B6" w:rsidRDefault="00FE56B6" w:rsidP="00AC3648">
            <w:pPr>
              <w:spacing w:after="0"/>
              <w:rPr>
                <w:rFonts w:ascii="Arial" w:hAnsi="Arial" w:cs="Arial"/>
                <w:sz w:val="18"/>
                <w:szCs w:val="18"/>
                <w:lang w:eastAsia="zh-CN"/>
              </w:rPr>
            </w:pPr>
          </w:p>
        </w:tc>
      </w:tr>
      <w:tr w:rsidR="00FE56B6" w14:paraId="334BC022"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6E1EFC" w14:textId="77777777" w:rsidR="00FE56B6" w:rsidRDefault="00FE56B6" w:rsidP="00AC3648">
            <w:pPr>
              <w:pStyle w:val="TAL"/>
              <w:rPr>
                <w:rFonts w:ascii="Courier New" w:hAnsi="Courier New" w:cs="Courier New"/>
                <w:lang w:eastAsia="zh-CN"/>
              </w:rPr>
            </w:pPr>
            <w:r>
              <w:rPr>
                <w:rFonts w:ascii="Courier New" w:hAnsi="Courier New" w:cs="Courier New"/>
                <w:szCs w:val="18"/>
                <w:lang w:eastAsia="zh-CN"/>
              </w:rPr>
              <w:lastRenderedPageBreak/>
              <w:t>sliceSimultaneousUse</w:t>
            </w:r>
          </w:p>
        </w:tc>
        <w:tc>
          <w:tcPr>
            <w:tcW w:w="5492" w:type="dxa"/>
            <w:tcBorders>
              <w:top w:val="single" w:sz="4" w:space="0" w:color="auto"/>
              <w:left w:val="single" w:sz="4" w:space="0" w:color="auto"/>
              <w:bottom w:val="single" w:sz="4" w:space="0" w:color="auto"/>
              <w:right w:val="single" w:sz="4" w:space="0" w:color="auto"/>
            </w:tcBorders>
          </w:tcPr>
          <w:p w14:paraId="59A79657" w14:textId="77777777" w:rsidR="00FE56B6" w:rsidRDefault="00FE56B6" w:rsidP="00AC3648">
            <w:pPr>
              <w:pStyle w:val="TAL"/>
            </w:pPr>
            <w:r>
              <w:t>This attribute describes whether a network slice can be simultaneously used by a device together with other network slices and if so, with which other classes of network slices.</w:t>
            </w:r>
          </w:p>
          <w:p w14:paraId="0D3F7DEC" w14:textId="77777777" w:rsidR="00FE56B6" w:rsidRDefault="00FE56B6" w:rsidP="00AC3648">
            <w:pPr>
              <w:pStyle w:val="TAL"/>
            </w:pPr>
          </w:p>
          <w:p w14:paraId="57CE72F1" w14:textId="77777777" w:rsidR="00FE56B6" w:rsidRDefault="00FE56B6" w:rsidP="00AC3648">
            <w:pPr>
              <w:spacing w:after="0"/>
              <w:rPr>
                <w:rFonts w:ascii="Arial" w:hAnsi="Arial" w:cs="Arial"/>
                <w:sz w:val="18"/>
                <w:szCs w:val="18"/>
              </w:rPr>
            </w:pPr>
            <w:r>
              <w:rPr>
                <w:rFonts w:ascii="Arial" w:hAnsi="Arial" w:cs="Arial"/>
                <w:sz w:val="18"/>
                <w:szCs w:val="18"/>
              </w:rPr>
              <w:t>allowedValues: “0”, “1”, “2”, “3”, “4”.</w:t>
            </w:r>
          </w:p>
          <w:p w14:paraId="261C67D6" w14:textId="77777777" w:rsidR="00FE56B6" w:rsidRDefault="00FE56B6" w:rsidP="00AC3648">
            <w:pPr>
              <w:spacing w:after="0"/>
              <w:rPr>
                <w:rFonts w:ascii="Arial" w:hAnsi="Arial" w:cs="Arial"/>
                <w:sz w:val="18"/>
                <w:szCs w:val="18"/>
              </w:rPr>
            </w:pPr>
          </w:p>
          <w:p w14:paraId="2AC83FE1" w14:textId="77777777" w:rsidR="00FE56B6" w:rsidRDefault="00FE56B6" w:rsidP="00AC3648">
            <w:pPr>
              <w:spacing w:after="0"/>
              <w:rPr>
                <w:rFonts w:ascii="Arial" w:hAnsi="Arial" w:cs="Arial"/>
                <w:sz w:val="18"/>
                <w:szCs w:val="18"/>
              </w:rPr>
            </w:pPr>
            <w:r>
              <w:rPr>
                <w:rFonts w:ascii="Arial" w:hAnsi="Arial" w:cs="Arial"/>
                <w:sz w:val="18"/>
                <w:szCs w:val="18"/>
              </w:rPr>
              <w:t>“0”: Can be used with any network slice</w:t>
            </w:r>
          </w:p>
          <w:p w14:paraId="5F476AFC" w14:textId="77777777" w:rsidR="00FE56B6" w:rsidRDefault="00FE56B6" w:rsidP="00AC3648">
            <w:pPr>
              <w:spacing w:after="0"/>
              <w:rPr>
                <w:rFonts w:ascii="Arial" w:hAnsi="Arial" w:cs="Arial"/>
                <w:sz w:val="18"/>
                <w:szCs w:val="18"/>
              </w:rPr>
            </w:pPr>
            <w:r>
              <w:rPr>
                <w:rFonts w:ascii="Arial" w:hAnsi="Arial" w:cs="Arial"/>
                <w:sz w:val="18"/>
                <w:szCs w:val="18"/>
              </w:rPr>
              <w:t>“1”: Can be used with network slices with same SST value</w:t>
            </w:r>
          </w:p>
          <w:p w14:paraId="51E033FE" w14:textId="77777777" w:rsidR="00FE56B6" w:rsidRDefault="00FE56B6" w:rsidP="00AC3648">
            <w:pPr>
              <w:spacing w:after="0"/>
              <w:rPr>
                <w:rFonts w:ascii="Arial" w:hAnsi="Arial" w:cs="Arial"/>
                <w:sz w:val="18"/>
                <w:szCs w:val="18"/>
              </w:rPr>
            </w:pPr>
            <w:r>
              <w:rPr>
                <w:rFonts w:ascii="Arial" w:hAnsi="Arial" w:cs="Arial"/>
                <w:sz w:val="18"/>
                <w:szCs w:val="18"/>
              </w:rPr>
              <w:t>“2”: Can be used with any network slice with same SD value</w:t>
            </w:r>
          </w:p>
          <w:p w14:paraId="21376713" w14:textId="77777777" w:rsidR="00FE56B6" w:rsidRDefault="00FE56B6" w:rsidP="00AC3648">
            <w:pPr>
              <w:spacing w:after="0"/>
              <w:rPr>
                <w:rFonts w:ascii="Arial" w:hAnsi="Arial" w:cs="Arial"/>
                <w:sz w:val="18"/>
                <w:szCs w:val="18"/>
              </w:rPr>
            </w:pPr>
            <w:r>
              <w:rPr>
                <w:rFonts w:ascii="Arial" w:hAnsi="Arial" w:cs="Arial"/>
                <w:sz w:val="18"/>
                <w:szCs w:val="18"/>
              </w:rPr>
              <w:t>“3”: Cannot be used with another network slice</w:t>
            </w:r>
          </w:p>
          <w:p w14:paraId="657A0889" w14:textId="77777777" w:rsidR="00FE56B6" w:rsidRDefault="00FE56B6" w:rsidP="00AC3648">
            <w:pPr>
              <w:spacing w:after="0"/>
              <w:rPr>
                <w:rFonts w:ascii="Arial" w:hAnsi="Arial" w:cs="Arial"/>
                <w:sz w:val="18"/>
                <w:szCs w:val="18"/>
              </w:rPr>
            </w:pPr>
            <w:r>
              <w:rPr>
                <w:rFonts w:ascii="Arial" w:hAnsi="Arial" w:cs="Arial"/>
                <w:sz w:val="18"/>
                <w:szCs w:val="18"/>
              </w:rPr>
              <w:t>“4”: Cannot be used by a UE in a specific location</w:t>
            </w:r>
          </w:p>
          <w:p w14:paraId="15A6584C" w14:textId="77777777" w:rsidR="00FE56B6" w:rsidRDefault="00FE56B6" w:rsidP="00AC3648">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9961DFF"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ENUM</w:t>
            </w:r>
          </w:p>
          <w:p w14:paraId="7F0996ED"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2DEFF364"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590F61"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AFE41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ECE16C1" w14:textId="77777777" w:rsidR="00FE56B6" w:rsidRDefault="00FE56B6" w:rsidP="00AC3648">
            <w:pPr>
              <w:pStyle w:val="TAL"/>
              <w:rPr>
                <w:rFonts w:cs="Arial"/>
              </w:rPr>
            </w:pPr>
            <w:r>
              <w:rPr>
                <w:rFonts w:cs="Arial"/>
                <w:snapToGrid w:val="0"/>
                <w:szCs w:val="18"/>
              </w:rPr>
              <w:t>isNullable: False</w:t>
            </w:r>
          </w:p>
        </w:tc>
      </w:tr>
      <w:tr w:rsidR="00FE56B6" w14:paraId="3E5486C0"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169FE8"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0B017308" w14:textId="77777777" w:rsidR="00FE56B6" w:rsidRDefault="00FE56B6" w:rsidP="00AC3648">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xml:space="preserve">, </w:t>
            </w:r>
            <w:proofErr w:type="gramStart"/>
            <w:r>
              <w:rPr>
                <w:rFonts w:cs="Arial"/>
                <w:color w:val="000000"/>
                <w:szCs w:val="18"/>
                <w:lang w:eastAsia="zh-CN"/>
              </w:rPr>
              <w:t>i.e.</w:t>
            </w:r>
            <w:proofErr w:type="gramEnd"/>
            <w:r>
              <w:rPr>
                <w:rFonts w:cs="Arial"/>
                <w:color w:val="000000"/>
                <w:szCs w:val="18"/>
                <w:lang w:eastAsia="zh-CN"/>
              </w:rPr>
              <w:t xml:space="preserv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51A6B52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EnergyEfficiency</w:t>
            </w:r>
          </w:p>
          <w:p w14:paraId="03814CD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126D0D74"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A9C399" w14:textId="77777777" w:rsidR="00FE56B6" w:rsidRPr="00C06349" w:rsidRDefault="00FE56B6" w:rsidP="00AC3648">
            <w:pPr>
              <w:spacing w:after="0"/>
              <w:rPr>
                <w:rFonts w:ascii="Arial" w:hAnsi="Arial" w:cs="Arial"/>
                <w:snapToGrid w:val="0"/>
                <w:sz w:val="18"/>
                <w:szCs w:val="18"/>
                <w:lang w:val="fr-FR"/>
              </w:rPr>
            </w:pPr>
            <w:proofErr w:type="spellStart"/>
            <w:proofErr w:type="gram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w:t>
            </w:r>
            <w:proofErr w:type="gramEnd"/>
            <w:r w:rsidRPr="00C06349">
              <w:rPr>
                <w:rFonts w:ascii="Arial" w:hAnsi="Arial" w:cs="Arial"/>
                <w:snapToGrid w:val="0"/>
                <w:sz w:val="18"/>
                <w:szCs w:val="18"/>
                <w:lang w:val="fr-FR"/>
              </w:rPr>
              <w:t xml:space="preserve"> N/A</w:t>
            </w:r>
          </w:p>
          <w:p w14:paraId="17C1C815" w14:textId="77777777" w:rsidR="00FE56B6" w:rsidRPr="00C06349" w:rsidRDefault="00FE56B6" w:rsidP="00AC3648">
            <w:pPr>
              <w:spacing w:after="0"/>
              <w:rPr>
                <w:rFonts w:ascii="Arial" w:hAnsi="Arial" w:cs="Arial"/>
                <w:snapToGrid w:val="0"/>
                <w:sz w:val="18"/>
                <w:szCs w:val="18"/>
                <w:lang w:val="fr-FR"/>
              </w:rPr>
            </w:pPr>
            <w:proofErr w:type="spellStart"/>
            <w:proofErr w:type="gram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w:t>
            </w:r>
            <w:proofErr w:type="gramEnd"/>
            <w:r w:rsidRPr="00C06349">
              <w:rPr>
                <w:rFonts w:ascii="Arial" w:hAnsi="Arial" w:cs="Arial"/>
                <w:snapToGrid w:val="0"/>
                <w:sz w:val="18"/>
                <w:szCs w:val="18"/>
                <w:lang w:val="fr-FR"/>
              </w:rPr>
              <w:t xml:space="preserve"> None</w:t>
            </w:r>
          </w:p>
          <w:p w14:paraId="00259F15" w14:textId="77777777" w:rsidR="00FE56B6" w:rsidRDefault="00FE56B6" w:rsidP="00AC3648">
            <w:pPr>
              <w:spacing w:after="0"/>
              <w:rPr>
                <w:rFonts w:ascii="Arial" w:hAnsi="Arial" w:cs="Arial"/>
                <w:snapToGrid w:val="0"/>
                <w:sz w:val="18"/>
                <w:szCs w:val="18"/>
              </w:rPr>
            </w:pPr>
            <w:proofErr w:type="gramStart"/>
            <w:r w:rsidRPr="00C06349">
              <w:rPr>
                <w:rFonts w:ascii="Arial" w:hAnsi="Arial" w:cs="Arial"/>
                <w:snapToGrid w:val="0"/>
                <w:sz w:val="18"/>
                <w:szCs w:val="18"/>
                <w:lang w:val="fr-FR"/>
              </w:rPr>
              <w:t>isNullable:</w:t>
            </w:r>
            <w:proofErr w:type="gram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FE56B6" w14:paraId="37B72F85"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C24E57"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7844389E" w14:textId="77777777" w:rsidR="00FE56B6" w:rsidRDefault="00FE56B6" w:rsidP="00AC3648">
            <w:pPr>
              <w:pStyle w:val="TAL"/>
              <w:rPr>
                <w:lang w:eastAsia="zh-CN"/>
              </w:rPr>
            </w:pPr>
            <w:r>
              <w:rPr>
                <w:lang w:eastAsia="zh-CN"/>
              </w:rPr>
              <w:t xml:space="preserve">Depending on the sST value, </w:t>
            </w:r>
            <w:proofErr w:type="spellStart"/>
            <w:r>
              <w:rPr>
                <w:lang w:eastAsia="zh-CN"/>
              </w:rPr>
              <w:t>EnergyEfficiency.performance</w:t>
            </w:r>
            <w:proofErr w:type="spellEnd"/>
            <w:r>
              <w:rPr>
                <w:lang w:eastAsia="zh-CN"/>
              </w:rPr>
              <w:t xml:space="preserve"> will be</w:t>
            </w:r>
          </w:p>
          <w:p w14:paraId="6C3CFD82" w14:textId="77777777" w:rsidR="00FE56B6" w:rsidRDefault="00FE56B6" w:rsidP="00AC3648">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7AD644A8" w14:textId="77777777" w:rsidR="00FE56B6" w:rsidRDefault="00FE56B6" w:rsidP="00AC3648">
            <w:pPr>
              <w:pStyle w:val="TAL"/>
              <w:rPr>
                <w:lang w:eastAsia="zh-CN"/>
              </w:rPr>
            </w:pPr>
            <w:r>
              <w:rPr>
                <w:lang w:eastAsia="zh-CN"/>
              </w:rPr>
              <w:t>or</w:t>
            </w:r>
          </w:p>
          <w:p w14:paraId="0914D88C" w14:textId="77777777" w:rsidR="00FE56B6" w:rsidRDefault="00FE56B6" w:rsidP="00AC3648">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7FC41B8B" w14:textId="77777777" w:rsidR="00FE56B6" w:rsidRDefault="00FE56B6" w:rsidP="00AC3648">
            <w:pPr>
              <w:pStyle w:val="TAL"/>
              <w:rPr>
                <w:lang w:eastAsia="zh-CN"/>
              </w:rPr>
            </w:pPr>
            <w:r>
              <w:rPr>
                <w:lang w:eastAsia="zh-CN"/>
              </w:rPr>
              <w:t>or</w:t>
            </w:r>
          </w:p>
          <w:p w14:paraId="2161958A" w14:textId="77777777" w:rsidR="00FE56B6" w:rsidRDefault="00FE56B6" w:rsidP="00AC3648">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37B2944B" w14:textId="77777777" w:rsidR="00FE56B6" w:rsidRDefault="00FE56B6" w:rsidP="00AC3648">
            <w:pPr>
              <w:keepNext/>
              <w:keepLines/>
              <w:spacing w:after="0"/>
              <w:rPr>
                <w:rFonts w:ascii="Arial" w:hAnsi="Arial" w:cs="Arial"/>
                <w:sz w:val="18"/>
                <w:szCs w:val="18"/>
                <w:lang w:eastAsia="zh-CN"/>
              </w:rPr>
            </w:pPr>
          </w:p>
          <w:p w14:paraId="58EFCDD2" w14:textId="77777777" w:rsidR="00FE56B6" w:rsidRDefault="00FE56B6" w:rsidP="00AC3648">
            <w:pPr>
              <w:keepNext/>
              <w:keepLines/>
              <w:spacing w:after="0"/>
              <w:rPr>
                <w:rFonts w:ascii="Arial" w:hAnsi="Arial" w:cs="Arial"/>
                <w:sz w:val="18"/>
                <w:szCs w:val="18"/>
                <w:lang w:eastAsia="zh-CN"/>
              </w:rPr>
            </w:pPr>
          </w:p>
          <w:p w14:paraId="02B7E38F" w14:textId="77777777" w:rsidR="00FE56B6" w:rsidRDefault="00FE56B6" w:rsidP="00AC3648">
            <w:pPr>
              <w:keepNext/>
              <w:keepLines/>
              <w:spacing w:after="0"/>
              <w:rPr>
                <w:rFonts w:ascii="Arial" w:hAnsi="Arial" w:cs="Arial"/>
                <w:snapToGrid w:val="0"/>
                <w:sz w:val="18"/>
                <w:szCs w:val="18"/>
              </w:rPr>
            </w:pPr>
            <w:r>
              <w:rPr>
                <w:rFonts w:ascii="Arial" w:hAnsi="Arial" w:cs="Arial"/>
                <w:snapToGrid w:val="0"/>
                <w:sz w:val="18"/>
                <w:szCs w:val="18"/>
              </w:rPr>
              <w:t>allowedValues:</w:t>
            </w:r>
          </w:p>
          <w:p w14:paraId="63A1987F" w14:textId="77777777" w:rsidR="00FE56B6" w:rsidRDefault="00FE56B6" w:rsidP="00AC3648">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9643F24" w14:textId="77777777" w:rsidR="00FE56B6" w:rsidRDefault="00FE56B6" w:rsidP="00AC3648">
            <w:pPr>
              <w:pStyle w:val="TAL"/>
              <w:rPr>
                <w:rFonts w:cs="Arial"/>
                <w:lang w:eastAsia="zh-CN"/>
              </w:rPr>
            </w:pPr>
            <w:r>
              <w:rPr>
                <w:rFonts w:cs="Arial"/>
                <w:lang w:eastAsia="zh-CN"/>
              </w:rPr>
              <w:t xml:space="preserve">    - number of bits (Integer) (see TS 28.554 [27] clause 6.7.2.2).</w:t>
            </w:r>
          </w:p>
          <w:p w14:paraId="25D7345A" w14:textId="77777777" w:rsidR="00FE56B6" w:rsidRDefault="00FE56B6" w:rsidP="00AC3648">
            <w:pPr>
              <w:pStyle w:val="TAL"/>
              <w:rPr>
                <w:rFonts w:cs="Arial"/>
                <w:lang w:eastAsia="zh-CN"/>
              </w:rPr>
            </w:pPr>
            <w:r w:rsidRPr="00E630AC">
              <w:rPr>
                <w:rFonts w:cs="Arial"/>
                <w:lang w:eastAsia="zh-CN"/>
              </w:rPr>
              <w:t xml:space="preserve">    - number of bits (Integer) for RAN-based network slice (see TS 28.554 [27] clause 6.7.2.2a).</w:t>
            </w:r>
          </w:p>
          <w:p w14:paraId="4C00263A" w14:textId="77777777" w:rsidR="00FE56B6" w:rsidRPr="001F2B04" w:rsidRDefault="00FE56B6" w:rsidP="00AC3648">
            <w:pPr>
              <w:pStyle w:val="TAL"/>
              <w:rPr>
                <w:rFonts w:cs="Arial"/>
                <w:lang w:eastAsia="zh-CN"/>
              </w:rPr>
            </w:pPr>
          </w:p>
          <w:p w14:paraId="3CC76E7D" w14:textId="77777777" w:rsidR="00FE56B6" w:rsidRDefault="00FE56B6" w:rsidP="00AC3648">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9E68F12" w14:textId="77777777" w:rsidR="00FE56B6" w:rsidRDefault="00FE56B6" w:rsidP="00AC3648">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2D0B8154" w14:textId="77777777" w:rsidR="00FE56B6" w:rsidRDefault="00FE56B6" w:rsidP="00AC3648">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2D6D3A8D" w14:textId="77777777" w:rsidR="00FE56B6" w:rsidRPr="001F2B04" w:rsidRDefault="00FE56B6" w:rsidP="00AC3648">
            <w:pPr>
              <w:pStyle w:val="TAL"/>
              <w:rPr>
                <w:rFonts w:cs="Arial"/>
                <w:lang w:eastAsia="zh-CN"/>
              </w:rPr>
            </w:pPr>
          </w:p>
          <w:p w14:paraId="526BEE31" w14:textId="77777777" w:rsidR="00FE56B6" w:rsidRDefault="00FE56B6" w:rsidP="00AC3648">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 xml:space="preserve">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119DA5C5" w14:textId="77777777" w:rsidR="00FE56B6" w:rsidRDefault="00FE56B6" w:rsidP="00AC3648">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67ED337B" w14:textId="77777777" w:rsidR="00FE56B6" w:rsidRDefault="00FE56B6" w:rsidP="00AC3648">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11DCE960" w14:textId="77777777" w:rsidR="00FE56B6" w:rsidRDefault="00FE56B6" w:rsidP="00AC3648">
            <w:pPr>
              <w:keepNext/>
              <w:keepLines/>
              <w:spacing w:after="0"/>
              <w:rPr>
                <w:rFonts w:ascii="Arial" w:hAnsi="Arial" w:cs="Arial"/>
                <w:snapToGrid w:val="0"/>
                <w:sz w:val="18"/>
                <w:szCs w:val="18"/>
              </w:rPr>
            </w:pPr>
          </w:p>
          <w:p w14:paraId="62F1CCBB" w14:textId="77777777" w:rsidR="00FE56B6" w:rsidRDefault="00FE56B6" w:rsidP="00AC3648">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71481F5C" w14:textId="77777777" w:rsidR="00FE56B6" w:rsidRPr="00F018F1" w:rsidRDefault="00FE56B6" w:rsidP="00AC3648">
            <w:pPr>
              <w:spacing w:after="0"/>
              <w:rPr>
                <w:rFonts w:ascii="Arial" w:hAnsi="Arial" w:cs="Arial"/>
                <w:snapToGrid w:val="0"/>
                <w:sz w:val="18"/>
                <w:szCs w:val="18"/>
              </w:rPr>
            </w:pPr>
            <w:r w:rsidRPr="00F018F1">
              <w:rPr>
                <w:rFonts w:ascii="Arial" w:hAnsi="Arial" w:cs="Arial"/>
                <w:snapToGrid w:val="0"/>
                <w:sz w:val="18"/>
                <w:szCs w:val="18"/>
              </w:rPr>
              <w:t>type: ENUM</w:t>
            </w:r>
          </w:p>
          <w:p w14:paraId="76E80F2B" w14:textId="77777777" w:rsidR="00FE56B6" w:rsidRPr="00F018F1" w:rsidRDefault="00FE56B6" w:rsidP="00AC3648">
            <w:pPr>
              <w:spacing w:after="0"/>
              <w:rPr>
                <w:rFonts w:ascii="Arial" w:hAnsi="Arial" w:cs="Arial"/>
                <w:snapToGrid w:val="0"/>
                <w:sz w:val="18"/>
                <w:szCs w:val="18"/>
              </w:rPr>
            </w:pPr>
            <w:r w:rsidRPr="00F018F1">
              <w:rPr>
                <w:rFonts w:ascii="Arial" w:hAnsi="Arial" w:cs="Arial"/>
                <w:snapToGrid w:val="0"/>
                <w:sz w:val="18"/>
                <w:szCs w:val="18"/>
              </w:rPr>
              <w:t>multiplicity: 1</w:t>
            </w:r>
          </w:p>
          <w:p w14:paraId="3F9AE37A" w14:textId="77777777" w:rsidR="00FE56B6" w:rsidRPr="00F018F1" w:rsidRDefault="00FE56B6" w:rsidP="00AC3648">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341586BA" w14:textId="77777777" w:rsidR="00FE56B6" w:rsidRPr="00F018F1" w:rsidRDefault="00FE56B6" w:rsidP="00AC3648">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38DE6B62" w14:textId="77777777" w:rsidR="00FE56B6" w:rsidRPr="00F018F1" w:rsidRDefault="00FE56B6" w:rsidP="00AC3648">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47CA51F6" w14:textId="77777777" w:rsidR="00FE56B6" w:rsidRDefault="00FE56B6" w:rsidP="00AC3648">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FE56B6" w14:paraId="49B71657"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A6E367"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26E90FA" w14:textId="77777777" w:rsidR="00FE56B6" w:rsidRDefault="00FE56B6" w:rsidP="00AC3648">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6BCA741"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4E6939AF"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35D6DCF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E6F8BF"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E18024"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EFDCD3A"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FE56B6" w14:paraId="46C71265"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E0F381"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3EA64EB" w14:textId="77777777" w:rsidR="00FE56B6" w:rsidRDefault="00FE56B6" w:rsidP="00AC3648">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22E6909"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198033B2"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664BFAB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DD600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B8919A"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B6A43A"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FE56B6" w14:paraId="7713610C"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1997EA" w14:textId="77777777" w:rsidR="00FE56B6" w:rsidRDefault="00FE56B6" w:rsidP="00AC3648">
            <w:pPr>
              <w:pStyle w:val="TAL"/>
              <w:rPr>
                <w:rFonts w:ascii="Courier New" w:hAnsi="Courier New" w:cs="Courier New"/>
                <w:szCs w:val="18"/>
                <w:lang w:eastAsia="zh-CN"/>
              </w:rPr>
            </w:pPr>
            <w:proofErr w:type="spellStart"/>
            <w:r w:rsidRPr="0064555E">
              <w:rPr>
                <w:rFonts w:ascii="Courier New" w:hAnsi="Courier New" w:cs="Courier New"/>
                <w:szCs w:val="18"/>
                <w:lang w:eastAsia="zh-CN"/>
              </w:rPr>
              <w:lastRenderedPageBreak/>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16E5C314" w14:textId="77777777" w:rsidR="00FE56B6" w:rsidRDefault="00FE56B6" w:rsidP="00AC3648">
            <w:pPr>
              <w:pStyle w:val="TAL"/>
            </w:pPr>
            <w:r w:rsidRPr="00C1538F">
              <w:t xml:space="preserve">An attribute which describes the energy efficiency through </w:t>
            </w:r>
            <w:r>
              <w:t>RA</w:t>
            </w:r>
            <w:r w:rsidRPr="00C1538F">
              <w:t xml:space="preserve">N domain of the network slice, </w:t>
            </w:r>
            <w:proofErr w:type="gramStart"/>
            <w:r w:rsidRPr="00C1538F">
              <w:t>i.e.</w:t>
            </w:r>
            <w:proofErr w:type="gramEnd"/>
            <w:r w:rsidRPr="00C1538F">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7798C4B" w14:textId="77777777" w:rsidR="00FE56B6" w:rsidRPr="0064555E" w:rsidRDefault="00FE56B6" w:rsidP="00AC3648">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5D07CB4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0F0F095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E60334"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15CF5C"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4C0E4BA"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FE56B6" w14:paraId="39DBF3BD"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7F1361" w14:textId="77777777" w:rsidR="00FE56B6" w:rsidRPr="0064555E" w:rsidRDefault="00FE56B6" w:rsidP="00AC3648">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4F173A31" w14:textId="77777777" w:rsidR="00FE56B6" w:rsidRDefault="00FE56B6" w:rsidP="00AC3648">
            <w:pPr>
              <w:pStyle w:val="TAL"/>
            </w:pPr>
            <w:r>
              <w:t>An attribute specifies whether for the Network Slice, devices need to be also authenticated and authorized by a AAA server using additional credentials different than the ones used for</w:t>
            </w:r>
          </w:p>
          <w:p w14:paraId="49204E5B" w14:textId="77777777" w:rsidR="00FE56B6" w:rsidRDefault="00FE56B6" w:rsidP="00AC3648">
            <w:pPr>
              <w:pStyle w:val="TAL"/>
            </w:pPr>
            <w:r>
              <w:t xml:space="preserve">the primary authentication, </w:t>
            </w:r>
            <w:r w:rsidRPr="00C1538F">
              <w:t>see clause 3.4.</w:t>
            </w:r>
            <w:r>
              <w:t>3</w:t>
            </w:r>
            <w:r w:rsidRPr="00C1538F">
              <w:t>7 of NG.116 [50].</w:t>
            </w:r>
          </w:p>
          <w:p w14:paraId="776AC9C1" w14:textId="77777777" w:rsidR="00FE56B6" w:rsidRDefault="00FE56B6" w:rsidP="00AC3648">
            <w:pPr>
              <w:pStyle w:val="TAL"/>
            </w:pPr>
          </w:p>
          <w:p w14:paraId="56CAE301" w14:textId="77777777" w:rsidR="00FE56B6" w:rsidRPr="00C1538F" w:rsidRDefault="00FE56B6" w:rsidP="00AC3648">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0737ACD" w14:textId="77777777" w:rsidR="00FE56B6" w:rsidRPr="00F018F1" w:rsidRDefault="00FE56B6" w:rsidP="00AC3648">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293AD15B" w14:textId="77777777" w:rsidR="00FE56B6" w:rsidRPr="00F018F1" w:rsidRDefault="00FE56B6" w:rsidP="00AC3648">
            <w:pPr>
              <w:spacing w:after="0"/>
              <w:rPr>
                <w:rFonts w:ascii="Arial" w:hAnsi="Arial" w:cs="Arial"/>
                <w:snapToGrid w:val="0"/>
                <w:sz w:val="18"/>
                <w:szCs w:val="18"/>
              </w:rPr>
            </w:pPr>
            <w:r w:rsidRPr="00F018F1">
              <w:rPr>
                <w:rFonts w:ascii="Arial" w:hAnsi="Arial" w:cs="Arial"/>
                <w:snapToGrid w:val="0"/>
                <w:sz w:val="18"/>
                <w:szCs w:val="18"/>
              </w:rPr>
              <w:t>multiplicity: 1</w:t>
            </w:r>
          </w:p>
          <w:p w14:paraId="507E6374" w14:textId="77777777" w:rsidR="00FE56B6" w:rsidRPr="00F018F1" w:rsidRDefault="00FE56B6" w:rsidP="00AC3648">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1BBA395A" w14:textId="77777777" w:rsidR="00FE56B6" w:rsidRPr="00F018F1" w:rsidRDefault="00FE56B6" w:rsidP="00AC3648">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5236EDDD" w14:textId="77777777" w:rsidR="00FE56B6" w:rsidRPr="00F018F1" w:rsidRDefault="00FE56B6" w:rsidP="00AC3648">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20500BA8" w14:textId="77777777" w:rsidR="00FE56B6" w:rsidRPr="0064555E" w:rsidRDefault="00FE56B6" w:rsidP="00AC3648">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FE56B6" w14:paraId="10337E9A"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226CFB" w14:textId="77777777" w:rsidR="00FE56B6" w:rsidRPr="0064555E" w:rsidRDefault="00FE56B6" w:rsidP="00AC3648">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1BBB26D" w14:textId="77777777" w:rsidR="00FE56B6" w:rsidRDefault="00FE56B6" w:rsidP="00AC3648">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08B8BFE4" w14:textId="77777777" w:rsidR="00FE56B6" w:rsidRDefault="00FE56B6" w:rsidP="00AC3648">
            <w:pPr>
              <w:pStyle w:val="TAL"/>
              <w:rPr>
                <w:rFonts w:cs="Arial"/>
                <w:szCs w:val="18"/>
              </w:rPr>
            </w:pPr>
            <w:r>
              <w:t>the primary authentication</w:t>
            </w:r>
            <w:r>
              <w:rPr>
                <w:rFonts w:cs="Arial"/>
                <w:szCs w:val="18"/>
              </w:rPr>
              <w:t>.</w:t>
            </w:r>
          </w:p>
          <w:p w14:paraId="32A63B76" w14:textId="77777777" w:rsidR="00FE56B6" w:rsidRDefault="00FE56B6" w:rsidP="00AC3648">
            <w:pPr>
              <w:pStyle w:val="TAL"/>
              <w:rPr>
                <w:rFonts w:cs="Arial"/>
                <w:szCs w:val="18"/>
              </w:rPr>
            </w:pPr>
          </w:p>
          <w:p w14:paraId="2E43E919" w14:textId="77777777" w:rsidR="00FE56B6" w:rsidRDefault="00FE56B6" w:rsidP="00AC3648">
            <w:pPr>
              <w:spacing w:after="0"/>
              <w:rPr>
                <w:rFonts w:ascii="Arial" w:hAnsi="Arial" w:cs="Arial"/>
                <w:sz w:val="18"/>
                <w:szCs w:val="18"/>
              </w:rPr>
            </w:pPr>
            <w:r>
              <w:rPr>
                <w:rFonts w:ascii="Arial" w:hAnsi="Arial" w:cs="Arial"/>
                <w:sz w:val="18"/>
                <w:szCs w:val="18"/>
              </w:rPr>
              <w:t>allowedValues:</w:t>
            </w:r>
          </w:p>
          <w:p w14:paraId="7E5225A4" w14:textId="77777777" w:rsidR="00FE56B6" w:rsidRDefault="00FE56B6" w:rsidP="00AC3648">
            <w:pPr>
              <w:spacing w:after="0"/>
              <w:rPr>
                <w:rFonts w:ascii="Arial" w:hAnsi="Arial" w:cs="Arial"/>
                <w:sz w:val="18"/>
                <w:szCs w:val="18"/>
              </w:rPr>
            </w:pPr>
            <w:r>
              <w:rPr>
                <w:rFonts w:ascii="Arial" w:hAnsi="Arial" w:cs="Arial"/>
                <w:sz w:val="18"/>
                <w:szCs w:val="18"/>
              </w:rPr>
              <w:t>"NOT SUPPORTED", "SUPPORTED".</w:t>
            </w:r>
          </w:p>
          <w:p w14:paraId="307B024F" w14:textId="77777777" w:rsidR="00FE56B6" w:rsidRPr="00C1538F" w:rsidRDefault="00FE56B6" w:rsidP="00AC3648">
            <w:pPr>
              <w:pStyle w:val="TAL"/>
            </w:pPr>
          </w:p>
        </w:tc>
        <w:tc>
          <w:tcPr>
            <w:tcW w:w="2156" w:type="dxa"/>
            <w:tcBorders>
              <w:top w:val="single" w:sz="4" w:space="0" w:color="auto"/>
              <w:left w:val="single" w:sz="4" w:space="0" w:color="auto"/>
              <w:bottom w:val="single" w:sz="4" w:space="0" w:color="auto"/>
              <w:right w:val="single" w:sz="4" w:space="0" w:color="auto"/>
            </w:tcBorders>
          </w:tcPr>
          <w:p w14:paraId="7A1462BE"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7B1D0F40"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24DF10C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924B0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5504A4"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F9FCACA" w14:textId="77777777" w:rsidR="00FE56B6" w:rsidRPr="0064555E"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4EC74DA2"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8C9DE8" w14:textId="77777777" w:rsidR="00FE56B6" w:rsidRPr="0064555E" w:rsidRDefault="00FE56B6" w:rsidP="00AC3648">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07929D75" w14:textId="77777777" w:rsidR="00FE56B6" w:rsidRDefault="00FE56B6" w:rsidP="00AC3648">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1EAF529E" w14:textId="77777777" w:rsidR="00FE56B6" w:rsidRDefault="00FE56B6" w:rsidP="00AC3648">
            <w:pPr>
              <w:pStyle w:val="TAL"/>
            </w:pPr>
          </w:p>
          <w:p w14:paraId="47014B51" w14:textId="77777777" w:rsidR="00FE56B6" w:rsidRPr="00C1538F" w:rsidRDefault="00FE56B6" w:rsidP="00AC3648">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7B34D0D" w14:textId="77777777" w:rsidR="00FE56B6" w:rsidRPr="0064555E" w:rsidRDefault="00FE56B6" w:rsidP="00AC364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49FB168"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0D65B9C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94B65A"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2450DE"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23F3B01" w14:textId="77777777" w:rsidR="00FE56B6" w:rsidRPr="0064555E"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0AAB169C"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FA2981" w14:textId="77777777" w:rsidR="00FE56B6" w:rsidRPr="0064555E" w:rsidRDefault="00FE56B6" w:rsidP="00AC3648">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6E1708AF" w14:textId="77777777" w:rsidR="00FE56B6" w:rsidRDefault="00FE56B6" w:rsidP="00AC3648">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4B52514" w14:textId="77777777" w:rsidR="00FE56B6" w:rsidRDefault="00FE56B6" w:rsidP="00AC3648">
            <w:pPr>
              <w:pStyle w:val="TAL"/>
            </w:pPr>
          </w:p>
          <w:p w14:paraId="345C1B5A" w14:textId="77777777" w:rsidR="00FE56B6" w:rsidRPr="00C1538F" w:rsidRDefault="00FE56B6" w:rsidP="00AC3648">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C92102E" w14:textId="77777777" w:rsidR="00FE56B6" w:rsidRPr="0064555E" w:rsidRDefault="00FE56B6" w:rsidP="00AC364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1A838F4D"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441D479A"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50B57D"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4F4E61"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67ED480" w14:textId="77777777" w:rsidR="00FE56B6" w:rsidRPr="0064555E"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7263878A"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8F058F" w14:textId="77777777" w:rsidR="00FE56B6" w:rsidRPr="0064555E" w:rsidRDefault="00FE56B6" w:rsidP="00AC3648">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69D52333" w14:textId="77777777" w:rsidR="00FE56B6" w:rsidRDefault="00FE56B6" w:rsidP="00AC3648">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30B45D14" w14:textId="77777777" w:rsidR="00FE56B6" w:rsidRDefault="00FE56B6" w:rsidP="00AC3648">
            <w:pPr>
              <w:pStyle w:val="TAL"/>
              <w:rPr>
                <w:szCs w:val="21"/>
                <w:lang w:eastAsia="de-DE"/>
              </w:rPr>
            </w:pPr>
          </w:p>
          <w:p w14:paraId="1263A448"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13A213BC" w14:textId="77777777" w:rsidR="00FE56B6" w:rsidRPr="00C1538F" w:rsidRDefault="00FE56B6" w:rsidP="00AC3648">
            <w:pPr>
              <w:pStyle w:val="TAL"/>
            </w:pPr>
          </w:p>
        </w:tc>
        <w:tc>
          <w:tcPr>
            <w:tcW w:w="2156" w:type="dxa"/>
            <w:tcBorders>
              <w:top w:val="single" w:sz="4" w:space="0" w:color="auto"/>
              <w:left w:val="single" w:sz="4" w:space="0" w:color="auto"/>
              <w:bottom w:val="single" w:sz="4" w:space="0" w:color="auto"/>
              <w:right w:val="single" w:sz="4" w:space="0" w:color="auto"/>
            </w:tcBorders>
          </w:tcPr>
          <w:p w14:paraId="4BDBC1E7" w14:textId="77777777" w:rsidR="00FE56B6" w:rsidRPr="0064555E" w:rsidRDefault="00FE56B6" w:rsidP="00AC3648">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48AA9402"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52FCE971"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4B94704A"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8A4915D" w14:textId="77777777" w:rsidR="00FE56B6" w:rsidRPr="007F50AE" w:rsidRDefault="00FE56B6" w:rsidP="00AC3648">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7C696563" w14:textId="77777777" w:rsidR="00FE56B6" w:rsidRPr="0064555E"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42420AC3"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53ADA5" w14:textId="77777777" w:rsidR="00FE56B6" w:rsidRPr="0064555E" w:rsidRDefault="00FE56B6" w:rsidP="00AC3648">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78397E29" w14:textId="77777777" w:rsidR="00FE56B6" w:rsidRDefault="00FE56B6" w:rsidP="00AC3648">
            <w:pPr>
              <w:pStyle w:val="TAL"/>
            </w:pPr>
            <w:r w:rsidRPr="00C1538F">
              <w:t xml:space="preserve">An attribute which </w:t>
            </w:r>
            <w:r>
              <w:t>i</w:t>
            </w:r>
            <w:r w:rsidRPr="00460124">
              <w:t>dentif</w:t>
            </w:r>
            <w:r>
              <w:t>ies</w:t>
            </w:r>
            <w:r w:rsidRPr="00460124">
              <w:t xml:space="preserve"> a security function</w:t>
            </w:r>
            <w:r>
              <w:t>.</w:t>
            </w:r>
          </w:p>
          <w:p w14:paraId="50A9E866" w14:textId="77777777" w:rsidR="00FE56B6" w:rsidRDefault="00FE56B6" w:rsidP="00AC3648">
            <w:pPr>
              <w:pStyle w:val="TAL"/>
            </w:pPr>
          </w:p>
          <w:p w14:paraId="2145747D"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00929450" w14:textId="77777777" w:rsidR="00FE56B6" w:rsidRPr="00C1538F" w:rsidRDefault="00FE56B6" w:rsidP="00AC3648">
            <w:pPr>
              <w:pStyle w:val="TAL"/>
            </w:pPr>
          </w:p>
        </w:tc>
        <w:tc>
          <w:tcPr>
            <w:tcW w:w="2156" w:type="dxa"/>
            <w:tcBorders>
              <w:top w:val="single" w:sz="4" w:space="0" w:color="auto"/>
              <w:left w:val="single" w:sz="4" w:space="0" w:color="auto"/>
              <w:bottom w:val="single" w:sz="4" w:space="0" w:color="auto"/>
              <w:right w:val="single" w:sz="4" w:space="0" w:color="auto"/>
            </w:tcBorders>
          </w:tcPr>
          <w:p w14:paraId="12507DAF" w14:textId="77777777" w:rsidR="00FE56B6" w:rsidRPr="0064555E" w:rsidRDefault="00FE56B6" w:rsidP="00AC364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4F25407"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4F8E7163"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A0C72F"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061A9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235BA89" w14:textId="77777777" w:rsidR="00FE56B6" w:rsidRPr="0064555E"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5FCD8C5A"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AA3BCD8" w14:textId="77777777" w:rsidR="00FE56B6" w:rsidRPr="0064555E" w:rsidRDefault="00FE56B6" w:rsidP="00AC3648">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76909AC9" w14:textId="77777777" w:rsidR="00FE56B6" w:rsidRDefault="00FE56B6" w:rsidP="00AC3648">
            <w:pPr>
              <w:pStyle w:val="TAL"/>
            </w:pPr>
            <w:r w:rsidRPr="00C1538F">
              <w:t xml:space="preserve">An attribute which describes </w:t>
            </w:r>
            <w:r>
              <w:t>the t</w:t>
            </w:r>
            <w:r>
              <w:rPr>
                <w:szCs w:val="21"/>
                <w:lang w:eastAsia="de-DE"/>
              </w:rPr>
              <w:t>ype of the security function</w:t>
            </w:r>
            <w:r>
              <w:t xml:space="preserve">. </w:t>
            </w:r>
            <w:proofErr w:type="gramStart"/>
            <w:r>
              <w:rPr>
                <w:szCs w:val="21"/>
                <w:lang w:eastAsia="de-DE"/>
              </w:rPr>
              <w:t>E.g.</w:t>
            </w:r>
            <w:proofErr w:type="gramEnd"/>
            <w:r>
              <w:rPr>
                <w:szCs w:val="21"/>
                <w:lang w:eastAsia="de-DE"/>
              </w:rPr>
              <w:t xml:space="preserve">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248EF5A6" w14:textId="77777777" w:rsidR="00FE56B6" w:rsidRDefault="00FE56B6" w:rsidP="00AC3648">
            <w:pPr>
              <w:pStyle w:val="TAL"/>
            </w:pPr>
          </w:p>
          <w:p w14:paraId="1B72B90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1B31CFBD" w14:textId="77777777" w:rsidR="00FE56B6" w:rsidRPr="00C1538F" w:rsidRDefault="00FE56B6" w:rsidP="00AC3648">
            <w:pPr>
              <w:pStyle w:val="TAL"/>
            </w:pPr>
          </w:p>
        </w:tc>
        <w:tc>
          <w:tcPr>
            <w:tcW w:w="2156" w:type="dxa"/>
            <w:tcBorders>
              <w:top w:val="single" w:sz="4" w:space="0" w:color="auto"/>
              <w:left w:val="single" w:sz="4" w:space="0" w:color="auto"/>
              <w:bottom w:val="single" w:sz="4" w:space="0" w:color="auto"/>
              <w:right w:val="single" w:sz="4" w:space="0" w:color="auto"/>
            </w:tcBorders>
          </w:tcPr>
          <w:p w14:paraId="60FB38FC" w14:textId="77777777" w:rsidR="00FE56B6" w:rsidRPr="0064555E" w:rsidRDefault="00FE56B6" w:rsidP="00AC364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0C605A6"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67D36C9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F910E1"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095A89"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E30898" w14:textId="77777777" w:rsidR="00FE56B6" w:rsidRPr="0064555E"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50130637"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B8E506E" w14:textId="77777777" w:rsidR="00FE56B6" w:rsidRPr="0064555E" w:rsidRDefault="00FE56B6" w:rsidP="00AC3648">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4DB06FD7" w14:textId="77777777" w:rsidR="00FE56B6" w:rsidRDefault="00FE56B6" w:rsidP="00AC3648">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04BF69E5" w14:textId="77777777" w:rsidR="00FE56B6" w:rsidRDefault="00FE56B6" w:rsidP="00AC3648">
            <w:pPr>
              <w:pStyle w:val="TAL"/>
            </w:pPr>
          </w:p>
          <w:p w14:paraId="3E4E210D"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5656C5AA" w14:textId="77777777" w:rsidR="00FE56B6" w:rsidRPr="00C1538F" w:rsidRDefault="00FE56B6" w:rsidP="00AC3648">
            <w:pPr>
              <w:pStyle w:val="TAL"/>
            </w:pPr>
          </w:p>
        </w:tc>
        <w:tc>
          <w:tcPr>
            <w:tcW w:w="2156" w:type="dxa"/>
            <w:tcBorders>
              <w:top w:val="single" w:sz="4" w:space="0" w:color="auto"/>
              <w:left w:val="single" w:sz="4" w:space="0" w:color="auto"/>
              <w:bottom w:val="single" w:sz="4" w:space="0" w:color="auto"/>
              <w:right w:val="single" w:sz="4" w:space="0" w:color="auto"/>
            </w:tcBorders>
          </w:tcPr>
          <w:p w14:paraId="59E9F1B5" w14:textId="77777777" w:rsidR="00FE56B6" w:rsidRPr="0064555E" w:rsidRDefault="00FE56B6" w:rsidP="00AC364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EEA9C9E"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098760DF"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299C0E13"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62D4B82E" w14:textId="77777777" w:rsidR="00FE56B6" w:rsidRPr="004873AF" w:rsidRDefault="00FE56B6" w:rsidP="00AC3648">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15AAAF47" w14:textId="77777777" w:rsidR="00FE56B6" w:rsidRPr="0064555E"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43D5DFA7"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E25A81" w14:textId="77777777" w:rsidR="00FE56B6" w:rsidRPr="0064555E" w:rsidRDefault="00FE56B6" w:rsidP="00AC3648">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7AB6B744" w14:textId="77777777" w:rsidR="00FE56B6" w:rsidRDefault="00FE56B6" w:rsidP="00AC3648">
            <w:pPr>
              <w:pStyle w:val="TAL"/>
            </w:pPr>
            <w:r>
              <w:t>An attribute indicating type of network slice subnet, including:</w:t>
            </w:r>
          </w:p>
          <w:p w14:paraId="4EA19294" w14:textId="77777777" w:rsidR="00FE56B6" w:rsidRDefault="00FE56B6" w:rsidP="00AC3648">
            <w:pPr>
              <w:pStyle w:val="B10"/>
              <w:ind w:left="284"/>
              <w:contextualSpacing/>
            </w:pPr>
            <w:r>
              <w:t>-</w:t>
            </w:r>
            <w:r>
              <w:tab/>
              <w:t>Top network slice subnet</w:t>
            </w:r>
          </w:p>
          <w:p w14:paraId="278120BE" w14:textId="77777777" w:rsidR="00FE56B6" w:rsidRDefault="00FE56B6" w:rsidP="00AC3648">
            <w:pPr>
              <w:pStyle w:val="B10"/>
              <w:ind w:left="284"/>
              <w:contextualSpacing/>
            </w:pPr>
            <w:r>
              <w:t>-</w:t>
            </w:r>
            <w:r>
              <w:tab/>
              <w:t>RAN network slice subnet</w:t>
            </w:r>
          </w:p>
          <w:p w14:paraId="1FD1DEDC" w14:textId="77777777" w:rsidR="00FE56B6" w:rsidRDefault="00FE56B6" w:rsidP="00AC3648">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515F5C7C" w14:textId="77777777" w:rsidR="00FE56B6" w:rsidRDefault="00FE56B6" w:rsidP="00AC3648">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526BF496" w14:textId="77777777" w:rsidR="00FE56B6" w:rsidRPr="00C1538F" w:rsidRDefault="00FE56B6" w:rsidP="00AC3648">
            <w:pPr>
              <w:pStyle w:val="TAL"/>
            </w:pPr>
            <w:bookmarkStart w:id="32" w:name="OLE_LINK8"/>
            <w:r>
              <w:rPr>
                <w:rFonts w:ascii="Courier New" w:hAnsi="Courier New" w:cs="Courier New" w:hint="eastAsia"/>
                <w:lang w:eastAsia="zh-CN"/>
              </w:rPr>
              <w:t>T</w:t>
            </w:r>
            <w:r>
              <w:rPr>
                <w:rFonts w:ascii="Courier New" w:hAnsi="Courier New" w:cs="Courier New"/>
                <w:lang w:eastAsia="zh-CN"/>
              </w:rPr>
              <w:t>OP_SLICESUBNET,RAN_SLICESUBNET,CN</w:t>
            </w:r>
            <w:bookmarkEnd w:id="32"/>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1292FBC8" w14:textId="77777777" w:rsidR="00FE56B6" w:rsidRDefault="00FE56B6" w:rsidP="00AC3648">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2BD1E09A" w14:textId="77777777" w:rsidR="00FE56B6" w:rsidRDefault="00FE56B6" w:rsidP="00AC3648">
            <w:pPr>
              <w:spacing w:after="0"/>
              <w:rPr>
                <w:rFonts w:ascii="Arial" w:hAnsi="Arial" w:cs="Arial"/>
                <w:sz w:val="18"/>
                <w:szCs w:val="18"/>
              </w:rPr>
            </w:pPr>
            <w:r>
              <w:rPr>
                <w:rFonts w:ascii="Arial" w:hAnsi="Arial" w:cs="Arial"/>
                <w:sz w:val="18"/>
                <w:szCs w:val="18"/>
              </w:rPr>
              <w:t>multiplicity: 1</w:t>
            </w:r>
          </w:p>
          <w:p w14:paraId="2DA24F96"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6D3E696"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A41F211" w14:textId="77777777" w:rsidR="00FE56B6" w:rsidRDefault="00FE56B6"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EF04D64" w14:textId="77777777" w:rsidR="00FE56B6" w:rsidRPr="0064555E" w:rsidRDefault="00FE56B6" w:rsidP="00AC3648">
            <w:pPr>
              <w:spacing w:after="0"/>
              <w:rPr>
                <w:rFonts w:ascii="Arial" w:hAnsi="Arial" w:cs="Arial"/>
                <w:snapToGrid w:val="0"/>
                <w:sz w:val="18"/>
                <w:szCs w:val="18"/>
              </w:rPr>
            </w:pPr>
            <w:r>
              <w:rPr>
                <w:rFonts w:cs="Arial"/>
                <w:szCs w:val="18"/>
              </w:rPr>
              <w:t>isNullable: False</w:t>
            </w:r>
          </w:p>
        </w:tc>
      </w:tr>
      <w:tr w:rsidR="00FE56B6" w14:paraId="637DED08"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F1D9D6" w14:textId="77777777" w:rsidR="00FE56B6" w:rsidRDefault="00FE56B6" w:rsidP="00AC3648">
            <w:pPr>
              <w:pStyle w:val="TAL"/>
              <w:rPr>
                <w:rFonts w:ascii="Courier New" w:hAnsi="Courier New" w:cs="Courier New"/>
                <w:lang w:eastAsia="zh-CN"/>
              </w:rPr>
            </w:pPr>
            <w:proofErr w:type="spellStart"/>
            <w:r w:rsidRPr="004E3CB7">
              <w:rPr>
                <w:rFonts w:ascii="Courier New" w:hAnsi="Courier New" w:cs="Courier New"/>
                <w:szCs w:val="18"/>
              </w:rPr>
              <w:lastRenderedPageBreak/>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1F3EF495" w14:textId="77777777" w:rsidR="00FE56B6" w:rsidRDefault="00FE56B6" w:rsidP="00AC3648">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4D39CC1F" w14:textId="77777777" w:rsidR="00FE56B6" w:rsidRDefault="00FE56B6" w:rsidP="00AC3648">
            <w:pPr>
              <w:pStyle w:val="TAL"/>
              <w:rPr>
                <w:rFonts w:cs="Arial"/>
                <w:szCs w:val="18"/>
                <w:lang w:eastAsia="zh-CN"/>
              </w:rPr>
            </w:pPr>
          </w:p>
          <w:p w14:paraId="3D58B2DA" w14:textId="77777777" w:rsidR="00FE56B6" w:rsidRDefault="00FE56B6" w:rsidP="00AC3648">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ED23D20" w14:textId="77777777" w:rsidR="00FE56B6" w:rsidRPr="00B26339" w:rsidRDefault="00FE56B6" w:rsidP="00AC3648">
            <w:pPr>
              <w:pStyle w:val="TAL"/>
            </w:pPr>
            <w:r w:rsidRPr="00B26339">
              <w:t>type: Integer</w:t>
            </w:r>
          </w:p>
          <w:p w14:paraId="327FA5A1" w14:textId="77777777" w:rsidR="00FE56B6" w:rsidRPr="00B26339" w:rsidRDefault="00FE56B6" w:rsidP="00AC3648">
            <w:pPr>
              <w:pStyle w:val="TAL"/>
            </w:pPr>
            <w:r w:rsidRPr="00B26339">
              <w:t>multiplicity: 1</w:t>
            </w:r>
          </w:p>
          <w:p w14:paraId="6601E362" w14:textId="77777777" w:rsidR="00FE56B6" w:rsidRPr="00B26339" w:rsidRDefault="00FE56B6" w:rsidP="00AC3648">
            <w:pPr>
              <w:pStyle w:val="TAL"/>
            </w:pPr>
            <w:proofErr w:type="spellStart"/>
            <w:r w:rsidRPr="00B26339">
              <w:t>isOrdered</w:t>
            </w:r>
            <w:proofErr w:type="spellEnd"/>
            <w:r w:rsidRPr="00B26339">
              <w:t>: N/A</w:t>
            </w:r>
          </w:p>
          <w:p w14:paraId="717D14E5" w14:textId="77777777" w:rsidR="00FE56B6" w:rsidRPr="00B26339" w:rsidRDefault="00FE56B6" w:rsidP="00AC3648">
            <w:pPr>
              <w:pStyle w:val="TAL"/>
            </w:pPr>
            <w:proofErr w:type="spellStart"/>
            <w:r w:rsidRPr="00B26339">
              <w:t>isUnique</w:t>
            </w:r>
            <w:proofErr w:type="spellEnd"/>
            <w:r w:rsidRPr="00B26339">
              <w:t>: N/A</w:t>
            </w:r>
          </w:p>
          <w:p w14:paraId="66977D6A" w14:textId="77777777" w:rsidR="00FE56B6" w:rsidRPr="00B26339" w:rsidRDefault="00FE56B6" w:rsidP="00AC3648">
            <w:pPr>
              <w:pStyle w:val="TAL"/>
            </w:pPr>
            <w:proofErr w:type="spellStart"/>
            <w:r w:rsidRPr="00B26339">
              <w:t>defaultValue</w:t>
            </w:r>
            <w:proofErr w:type="spellEnd"/>
            <w:r w:rsidRPr="00B26339">
              <w:t>: None</w:t>
            </w:r>
          </w:p>
          <w:p w14:paraId="5CB33ED2" w14:textId="77777777" w:rsidR="00FE56B6" w:rsidRDefault="00FE56B6" w:rsidP="00AC3648">
            <w:pPr>
              <w:spacing w:after="0"/>
              <w:rPr>
                <w:rFonts w:ascii="Arial" w:hAnsi="Arial" w:cs="Arial"/>
                <w:sz w:val="18"/>
                <w:szCs w:val="18"/>
                <w:lang w:eastAsia="zh-CN"/>
              </w:rPr>
            </w:pPr>
            <w:r w:rsidRPr="00B26339">
              <w:t>isNullable: False</w:t>
            </w:r>
          </w:p>
        </w:tc>
      </w:tr>
      <w:tr w:rsidR="00FE56B6" w14:paraId="3E0B043D"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FB3793" w14:textId="77777777" w:rsidR="00FE56B6" w:rsidRPr="004E3CB7" w:rsidRDefault="00FE56B6" w:rsidP="00AC3648">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0900347" w14:textId="77777777" w:rsidR="00FE56B6" w:rsidRDefault="00FE56B6" w:rsidP="00AC3648">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5FDAA4D1"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Integer</w:t>
            </w:r>
          </w:p>
          <w:p w14:paraId="61F1C0AA"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12791253"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C0C874"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D6DCDE"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E3D22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13019057" w14:textId="77777777" w:rsidR="00FE56B6" w:rsidRPr="00B26339" w:rsidRDefault="00FE56B6" w:rsidP="00AC3648">
            <w:pPr>
              <w:pStyle w:val="TAL"/>
            </w:pPr>
            <w:r>
              <w:rPr>
                <w:rFonts w:cs="Arial"/>
                <w:snapToGrid w:val="0"/>
                <w:szCs w:val="18"/>
              </w:rPr>
              <w:t>isNullable: False</w:t>
            </w:r>
          </w:p>
        </w:tc>
      </w:tr>
      <w:tr w:rsidR="00FE56B6" w14:paraId="4E3C4BEE"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AE7F90" w14:textId="77777777" w:rsidR="00FE56B6" w:rsidRPr="004E3CB7" w:rsidRDefault="00FE56B6" w:rsidP="00AC3648">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C608444" w14:textId="77777777" w:rsidR="00FE56B6" w:rsidRDefault="00FE56B6" w:rsidP="00AC3648">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6DBEED15"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Integer</w:t>
            </w:r>
          </w:p>
          <w:p w14:paraId="509A2A4D"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4555A69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E3ACF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6E7019"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CF1AB2"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153FDE35" w14:textId="77777777" w:rsidR="00FE56B6" w:rsidRPr="00B26339" w:rsidRDefault="00FE56B6" w:rsidP="00AC3648">
            <w:pPr>
              <w:pStyle w:val="TAL"/>
            </w:pPr>
            <w:r>
              <w:rPr>
                <w:rFonts w:cs="Arial"/>
                <w:snapToGrid w:val="0"/>
                <w:szCs w:val="18"/>
              </w:rPr>
              <w:t>isNullable: False</w:t>
            </w:r>
          </w:p>
        </w:tc>
      </w:tr>
      <w:tr w:rsidR="00FE56B6" w14:paraId="789AAFA1"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39B788" w14:textId="77777777" w:rsidR="00FE56B6" w:rsidRPr="004E3CB7" w:rsidRDefault="00FE56B6" w:rsidP="00AC3648">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1342E6F4" w14:textId="77777777" w:rsidR="00FE56B6" w:rsidRDefault="00FE56B6" w:rsidP="00AC3648">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08A2CC93"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688EE423"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4CD31085"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2D972E"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0DA9E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F3B2BB3"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4C0861BF" w14:textId="77777777" w:rsidR="00FE56B6" w:rsidRPr="00B26339" w:rsidRDefault="00FE56B6" w:rsidP="00AC3648">
            <w:pPr>
              <w:pStyle w:val="TAL"/>
            </w:pPr>
            <w:r>
              <w:rPr>
                <w:rFonts w:cs="Arial"/>
                <w:snapToGrid w:val="0"/>
                <w:szCs w:val="18"/>
              </w:rPr>
              <w:t>isNullable: False</w:t>
            </w:r>
          </w:p>
        </w:tc>
      </w:tr>
      <w:tr w:rsidR="00FE56B6" w14:paraId="04BDC9FE"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50AC1F" w14:textId="77777777" w:rsidR="00FE56B6" w:rsidRPr="004E3CB7" w:rsidRDefault="00FE56B6" w:rsidP="00AC3648">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6EE80C2F" w14:textId="77777777" w:rsidR="00FE56B6" w:rsidRDefault="00FE56B6" w:rsidP="00AC3648">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572848A1"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3F773582"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5B4CA114"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CC68D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DEBB2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BE7FBD"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2B3754D2" w14:textId="77777777" w:rsidR="00FE56B6" w:rsidRPr="00B26339" w:rsidRDefault="00FE56B6" w:rsidP="00AC3648">
            <w:pPr>
              <w:pStyle w:val="TAL"/>
            </w:pPr>
            <w:r>
              <w:rPr>
                <w:rFonts w:cs="Arial"/>
                <w:snapToGrid w:val="0"/>
                <w:szCs w:val="18"/>
              </w:rPr>
              <w:t>isNullable: False</w:t>
            </w:r>
          </w:p>
        </w:tc>
      </w:tr>
      <w:tr w:rsidR="00FE56B6" w14:paraId="448DE745"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FAD69B" w14:textId="77777777" w:rsidR="00FE56B6" w:rsidRPr="004E3CB7" w:rsidRDefault="00FE56B6" w:rsidP="00AC3648">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5508077F" w14:textId="77777777" w:rsidR="00FE56B6" w:rsidRDefault="00FE56B6" w:rsidP="00AC364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30147179" w14:textId="77777777" w:rsidR="00FE56B6" w:rsidRDefault="00FE56B6" w:rsidP="00AC3648">
            <w:pPr>
              <w:spacing w:after="0"/>
              <w:rPr>
                <w:rFonts w:ascii="Arial" w:hAnsi="Arial" w:cs="Arial"/>
                <w:sz w:val="18"/>
                <w:szCs w:val="18"/>
              </w:rPr>
            </w:pPr>
            <w:r>
              <w:rPr>
                <w:rFonts w:ascii="Arial" w:hAnsi="Arial" w:cs="Arial"/>
                <w:sz w:val="18"/>
                <w:szCs w:val="18"/>
              </w:rPr>
              <w:t>allowedValues:</w:t>
            </w:r>
          </w:p>
          <w:p w14:paraId="1B51FCBC" w14:textId="77777777" w:rsidR="00FE56B6" w:rsidRDefault="00FE56B6" w:rsidP="00AC3648">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3359809B"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Integer</w:t>
            </w:r>
          </w:p>
          <w:p w14:paraId="0BA778A7"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32CC56F1"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64301ED6"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51BD5EE"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EACB4D"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45861985" w14:textId="77777777" w:rsidR="00FE56B6" w:rsidRPr="00B26339" w:rsidRDefault="00FE56B6" w:rsidP="00AC3648">
            <w:pPr>
              <w:pStyle w:val="TAL"/>
            </w:pPr>
            <w:r>
              <w:rPr>
                <w:rFonts w:cs="Arial"/>
                <w:snapToGrid w:val="0"/>
                <w:szCs w:val="18"/>
              </w:rPr>
              <w:t>isNullable: False</w:t>
            </w:r>
          </w:p>
        </w:tc>
      </w:tr>
      <w:tr w:rsidR="00FE56B6" w14:paraId="1253E564"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EE27BF" w14:textId="77777777" w:rsidR="00FE56B6" w:rsidRPr="005F33EE" w:rsidRDefault="00FE56B6" w:rsidP="00AC3648">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55779085" w14:textId="77777777" w:rsidR="00FE56B6" w:rsidRDefault="00FE56B6" w:rsidP="00AC3648">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r w:rsidRPr="007E7E30">
              <w:rPr>
                <w:lang w:eastAsia="zh-CN"/>
              </w:rPr>
              <w:t xml:space="preserve">and reservation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66F018C1"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ProcessMonitor</w:t>
            </w:r>
          </w:p>
          <w:p w14:paraId="23F2872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2A385B68"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177601"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16DA4E"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C1C949" w14:textId="77777777" w:rsidR="00FE56B6" w:rsidRDefault="00FE56B6" w:rsidP="00AC3648">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FE56B6" w14:paraId="50A01FD9"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93E813" w14:textId="77777777" w:rsidR="00FE56B6" w:rsidRPr="005F33EE" w:rsidRDefault="00FE56B6" w:rsidP="00AC3648">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403AE3F7" w14:textId="77777777" w:rsidR="00FE56B6" w:rsidRDefault="00FE56B6" w:rsidP="00AC3648">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MnS producer and can be read by MnS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2E484403" w14:textId="77777777" w:rsidR="00FE56B6" w:rsidRPr="00B826AA" w:rsidRDefault="00FE56B6" w:rsidP="00AC3648">
            <w:pPr>
              <w:pStyle w:val="TAL"/>
              <w:rPr>
                <w:lang w:eastAsia="zh-CN"/>
              </w:rPr>
            </w:pPr>
          </w:p>
          <w:p w14:paraId="2565F34B" w14:textId="77777777" w:rsidR="00FE56B6" w:rsidRDefault="00FE56B6" w:rsidP="00AC3648">
            <w:pPr>
              <w:pStyle w:val="TAL"/>
              <w:rPr>
                <w:lang w:eastAsia="zh-CN"/>
              </w:rPr>
            </w:pPr>
            <w:r>
              <w:rPr>
                <w:lang w:eastAsia="zh-CN"/>
              </w:rPr>
              <w:t xml:space="preserve">Allowed Value: </w:t>
            </w:r>
          </w:p>
          <w:p w14:paraId="533353AB" w14:textId="77777777" w:rsidR="00FE56B6" w:rsidRDefault="00FE56B6" w:rsidP="00AC3648">
            <w:pPr>
              <w:pStyle w:val="TAL"/>
              <w:rPr>
                <w:lang w:eastAsia="zh-CN"/>
              </w:rPr>
            </w:pPr>
            <w:r>
              <w:t>FEASIBLE</w:t>
            </w:r>
            <w:r>
              <w:rPr>
                <w:lang w:eastAsia="zh-CN"/>
              </w:rPr>
              <w:t>:  which means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can be satisfied by the MnS producer.</w:t>
            </w:r>
          </w:p>
          <w:p w14:paraId="731DB5A3" w14:textId="77777777" w:rsidR="00FE56B6" w:rsidRDefault="00FE56B6" w:rsidP="00AC3648">
            <w:pPr>
              <w:pStyle w:val="TAL"/>
              <w:rPr>
                <w:lang w:eastAsia="zh-CN"/>
              </w:rPr>
            </w:pPr>
            <w:proofErr w:type="spellStart"/>
            <w:r>
              <w:t>InFEASIBLE</w:t>
            </w:r>
            <w:proofErr w:type="spellEnd"/>
            <w:r>
              <w:rPr>
                <w:lang w:eastAsia="zh-CN"/>
              </w:rPr>
              <w:t>: which means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cannot be satisfied by the MnS producer.</w:t>
            </w:r>
          </w:p>
          <w:p w14:paraId="55CE2B58" w14:textId="77777777" w:rsidR="00FE56B6" w:rsidRDefault="00FE56B6" w:rsidP="00AC3648">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161B5FE"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Enum</w:t>
            </w:r>
          </w:p>
          <w:p w14:paraId="7C8FC81B"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32FCB729"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0B6368"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F1598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D03AA11" w14:textId="77777777" w:rsidR="00FE56B6" w:rsidRDefault="00FE56B6" w:rsidP="00AC3648">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FE56B6" w14:paraId="2E9DFD9C"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F2A139" w14:textId="77777777" w:rsidR="00FE56B6" w:rsidRPr="005F33EE" w:rsidRDefault="00FE56B6" w:rsidP="00AC3648">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5C1FD5EE" w14:textId="77777777" w:rsidR="00FE56B6" w:rsidRDefault="00FE56B6" w:rsidP="00AC3648">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4C5EFD94" w14:textId="77777777" w:rsidR="00FE56B6" w:rsidRDefault="00FE56B6" w:rsidP="00AC3648">
            <w:pPr>
              <w:pStyle w:val="TAL"/>
              <w:rPr>
                <w:lang w:eastAsia="zh-CN"/>
              </w:rPr>
            </w:pPr>
          </w:p>
          <w:p w14:paraId="7332E2BD" w14:textId="77777777" w:rsidR="00FE56B6" w:rsidRDefault="00FE56B6" w:rsidP="00AC3648">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023173E9" w14:textId="77777777" w:rsidR="00FE56B6" w:rsidRDefault="00FE56B6" w:rsidP="00AC364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E385FE0"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Enum</w:t>
            </w:r>
          </w:p>
          <w:p w14:paraId="13C2F0FE"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38A3F7DF"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68F75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E46E9D"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743981"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19CED3BF" w14:textId="77777777" w:rsidR="00FE56B6" w:rsidRDefault="00FE56B6" w:rsidP="00AC3648">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FE56B6" w14:paraId="0DE69843"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171E7D" w14:textId="77777777" w:rsidR="00FE56B6" w:rsidRPr="005F33EE" w:rsidRDefault="00FE56B6" w:rsidP="00AC3648">
            <w:pPr>
              <w:pStyle w:val="TAL"/>
              <w:rPr>
                <w:rFonts w:ascii="Courier New" w:hAnsi="Courier New" w:cs="Courier New"/>
                <w:szCs w:val="18"/>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7F992ED" w14:textId="77777777" w:rsidR="00FE56B6" w:rsidRDefault="00FE56B6" w:rsidP="00AC3648">
            <w:pPr>
              <w:pStyle w:val="TAL"/>
              <w:rPr>
                <w:lang w:eastAsia="zh-CN"/>
              </w:rPr>
            </w:pPr>
            <w:r>
              <w:rPr>
                <w:lang w:eastAsia="zh-CN"/>
              </w:rPr>
              <w:t>An attribute represents MnS consumer's requirements for resource reservation.</w:t>
            </w:r>
          </w:p>
          <w:p w14:paraId="1C866F22" w14:textId="77777777" w:rsidR="00FE56B6" w:rsidRDefault="00FE56B6" w:rsidP="00AC3648">
            <w:pPr>
              <w:pStyle w:val="TAL"/>
              <w:rPr>
                <w:lang w:eastAsia="zh-CN"/>
              </w:rPr>
            </w:pPr>
          </w:p>
          <w:p w14:paraId="6C622771" w14:textId="77777777" w:rsidR="00FE56B6" w:rsidRDefault="00FE56B6" w:rsidP="00AC3648">
            <w:pPr>
              <w:pStyle w:val="TAL"/>
              <w:rPr>
                <w:lang w:eastAsia="zh-CN"/>
              </w:rPr>
            </w:pPr>
          </w:p>
          <w:p w14:paraId="0C900DD2" w14:textId="77777777" w:rsidR="00FE56B6" w:rsidRDefault="00FE56B6" w:rsidP="00AC3648">
            <w:pPr>
              <w:pStyle w:val="TAL"/>
              <w:rPr>
                <w:lang w:eastAsia="zh-CN"/>
              </w:rPr>
            </w:pPr>
          </w:p>
          <w:p w14:paraId="0D6ED6D5" w14:textId="77777777" w:rsidR="00FE56B6" w:rsidRDefault="00FE56B6" w:rsidP="00AC3648">
            <w:pPr>
              <w:pStyle w:val="TAL"/>
              <w:rPr>
                <w:lang w:eastAsia="zh-CN"/>
              </w:rPr>
            </w:pPr>
            <w:r>
              <w:rPr>
                <w:lang w:eastAsia="zh-CN"/>
              </w:rPr>
              <w:t xml:space="preserve">Allowed Value: </w:t>
            </w:r>
          </w:p>
          <w:p w14:paraId="70345CED" w14:textId="77777777" w:rsidR="00FE56B6" w:rsidRDefault="00FE56B6" w:rsidP="00AC3648">
            <w:pPr>
              <w:pStyle w:val="TAL"/>
              <w:rPr>
                <w:lang w:eastAsia="zh-CN"/>
              </w:rPr>
            </w:pPr>
            <w:r>
              <w:rPr>
                <w:lang w:eastAsia="zh-CN"/>
              </w:rPr>
              <w:t xml:space="preserve">TRUE: MnS producer need to reserve corresponding resources </w:t>
            </w:r>
          </w:p>
          <w:p w14:paraId="23DDEF1A" w14:textId="77777777" w:rsidR="00FE56B6" w:rsidRDefault="00FE56B6" w:rsidP="00AC3648">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142A8DCB"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Boolean</w:t>
            </w:r>
          </w:p>
          <w:p w14:paraId="3F8E53F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52377BC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9352DC"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DEA12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AD95033"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False</w:t>
            </w:r>
          </w:p>
        </w:tc>
      </w:tr>
      <w:tr w:rsidR="00FE56B6" w14:paraId="635C137A"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6BECBF" w14:textId="77777777" w:rsidR="00FE56B6" w:rsidRDefault="00FE56B6" w:rsidP="00AC3648">
            <w:pPr>
              <w:pStyle w:val="TAL"/>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6166543F" w14:textId="77777777" w:rsidR="00FE56B6" w:rsidRPr="00520C69" w:rsidRDefault="00FE56B6" w:rsidP="00AC3648">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MnS consumer's request for </w:t>
            </w:r>
            <w:r>
              <w:rPr>
                <w:rFonts w:ascii="Arial" w:hAnsi="Arial"/>
                <w:sz w:val="18"/>
              </w:rPr>
              <w:t xml:space="preserve">recommended </w:t>
            </w:r>
            <w:r w:rsidRPr="00520C69">
              <w:rPr>
                <w:rFonts w:ascii="Arial" w:hAnsi="Arial"/>
                <w:sz w:val="18"/>
              </w:rPr>
              <w:t xml:space="preserve">network slice related requirements </w:t>
            </w:r>
          </w:p>
          <w:p w14:paraId="2DBACE34" w14:textId="77777777" w:rsidR="00FE56B6" w:rsidRDefault="00FE56B6" w:rsidP="00AC3648">
            <w:pPr>
              <w:pStyle w:val="Index1"/>
              <w:rPr>
                <w:lang w:eastAsia="zh-CN"/>
              </w:rPr>
            </w:pPr>
          </w:p>
          <w:p w14:paraId="72856825" w14:textId="77777777" w:rsidR="00FE56B6" w:rsidRDefault="00FE56B6" w:rsidP="00AC3648">
            <w:pPr>
              <w:pStyle w:val="TAL"/>
              <w:rPr>
                <w:lang w:eastAsia="zh-CN"/>
              </w:rPr>
            </w:pPr>
            <w:r>
              <w:rPr>
                <w:lang w:eastAsia="zh-CN"/>
              </w:rPr>
              <w:t xml:space="preserve">Allowed Value: </w:t>
            </w:r>
          </w:p>
          <w:p w14:paraId="02F949AF" w14:textId="77777777" w:rsidR="00FE56B6" w:rsidRDefault="00FE56B6" w:rsidP="00AC3648">
            <w:pPr>
              <w:pStyle w:val="TAL"/>
              <w:rPr>
                <w:lang w:eastAsia="zh-CN"/>
              </w:rPr>
            </w:pPr>
            <w:r>
              <w:rPr>
                <w:lang w:eastAsia="zh-CN"/>
              </w:rPr>
              <w:t xml:space="preserve">TRUE: MnS producer need to derive and provide the recommended network slicing related requirements </w:t>
            </w:r>
          </w:p>
          <w:p w14:paraId="308C63F7" w14:textId="77777777" w:rsidR="00FE56B6" w:rsidRDefault="00FE56B6" w:rsidP="00AC3648">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14E3C6B7"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Boolean</w:t>
            </w:r>
          </w:p>
          <w:p w14:paraId="014B05A5"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36243008"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53796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642E58"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452B0F9"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False</w:t>
            </w:r>
          </w:p>
        </w:tc>
      </w:tr>
      <w:tr w:rsidR="00FE56B6" w14:paraId="3F324FAF"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64130C" w14:textId="77777777" w:rsidR="00FE56B6" w:rsidRPr="005F33EE" w:rsidRDefault="00FE56B6" w:rsidP="00AC3648">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403BAA7F" w14:textId="77777777" w:rsidR="00FE56B6" w:rsidRDefault="00FE56B6" w:rsidP="00AC3648">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MnS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B57E0">
              <w:rPr>
                <w:lang w:eastAsia="zh-CN"/>
              </w:rPr>
              <w:t>requestedR</w:t>
            </w:r>
            <w:r w:rsidRPr="00A34825">
              <w:rPr>
                <w:rFonts w:ascii="Courier New" w:hAnsi="Courier New" w:cs="Courier New"/>
              </w:rPr>
              <w:t>eservationExpiration</w:t>
            </w:r>
            <w:proofErr w:type="spellEnd"/>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4C089CA2"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Timestamp</w:t>
            </w:r>
          </w:p>
          <w:p w14:paraId="016DCC2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6C3E54E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4B0B9D"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095D2E"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2486AB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False</w:t>
            </w:r>
          </w:p>
        </w:tc>
      </w:tr>
      <w:tr w:rsidR="00FE56B6" w14:paraId="40EF49DF"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27D3AE" w14:textId="77777777" w:rsidR="00FE56B6" w:rsidRPr="005F33EE" w:rsidRDefault="00FE56B6" w:rsidP="00AC3648">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7AF06B49" w14:textId="77777777" w:rsidR="00FE56B6" w:rsidRDefault="00FE56B6" w:rsidP="00AC3648">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w:t>
            </w:r>
            <w:proofErr w:type="gramStart"/>
            <w:r>
              <w:rPr>
                <w:lang w:eastAsia="zh-CN"/>
              </w:rPr>
              <w:t>i.e.</w:t>
            </w:r>
            <w:proofErr w:type="gramEnd"/>
            <w:r>
              <w:rPr>
                <w:lang w:eastAsia="zh-CN"/>
              </w:rPr>
              <w:t xml:space="preserv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MnS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7450CEBF" w14:textId="77777777" w:rsidR="00FE56B6" w:rsidRDefault="00FE56B6" w:rsidP="00AC3648">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B185FB5"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Timestamp</w:t>
            </w:r>
          </w:p>
          <w:p w14:paraId="511C995D"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5134733B"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356E3B"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D2B86E"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EFA3C7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False</w:t>
            </w:r>
          </w:p>
        </w:tc>
      </w:tr>
      <w:tr w:rsidR="00FE56B6" w14:paraId="7888E333"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F1CE46" w14:textId="77777777" w:rsidR="00FE56B6" w:rsidRPr="005F33EE" w:rsidRDefault="00FE56B6" w:rsidP="00AC3648">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75831A3C" w14:textId="77777777" w:rsidR="00FE56B6" w:rsidRDefault="00FE56B6" w:rsidP="00AC3648">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job. This attribute is configured by MnS producer and can be read by MnS consumer.</w:t>
            </w:r>
          </w:p>
          <w:p w14:paraId="41926296" w14:textId="77777777" w:rsidR="00FE56B6" w:rsidRDefault="00FE56B6" w:rsidP="00AC3648">
            <w:pPr>
              <w:pStyle w:val="TAL"/>
              <w:rPr>
                <w:lang w:eastAsia="zh-CN"/>
              </w:rPr>
            </w:pPr>
          </w:p>
          <w:p w14:paraId="27DCF8D3" w14:textId="77777777" w:rsidR="00FE56B6" w:rsidRDefault="00FE56B6" w:rsidP="00AC3648">
            <w:pPr>
              <w:pStyle w:val="TAL"/>
              <w:rPr>
                <w:lang w:eastAsia="zh-CN"/>
              </w:rPr>
            </w:pPr>
            <w:r>
              <w:rPr>
                <w:lang w:eastAsia="zh-CN"/>
              </w:rPr>
              <w:t xml:space="preserve">Allowed Value: </w:t>
            </w:r>
          </w:p>
          <w:p w14:paraId="63427271" w14:textId="77777777" w:rsidR="00FE56B6" w:rsidRDefault="00FE56B6" w:rsidP="00AC3648">
            <w:pPr>
              <w:pStyle w:val="TAL"/>
              <w:rPr>
                <w:lang w:eastAsia="zh-CN"/>
              </w:rPr>
            </w:pPr>
            <w:r>
              <w:rPr>
                <w:rFonts w:hint="eastAsia"/>
                <w:lang w:eastAsia="zh-CN"/>
              </w:rPr>
              <w:t>R</w:t>
            </w:r>
            <w:r>
              <w:rPr>
                <w:lang w:eastAsia="zh-CN"/>
              </w:rPr>
              <w:t>ESERVED: which means the resources for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is reserved.</w:t>
            </w:r>
          </w:p>
          <w:p w14:paraId="072D574F" w14:textId="77777777" w:rsidR="00FE56B6" w:rsidRPr="0078103C" w:rsidRDefault="00FE56B6" w:rsidP="00AC3648">
            <w:pPr>
              <w:pStyle w:val="TAL"/>
              <w:rPr>
                <w:lang w:eastAsia="zh-CN"/>
              </w:rPr>
            </w:pPr>
          </w:p>
          <w:p w14:paraId="717B27A5" w14:textId="77777777" w:rsidR="00FE56B6" w:rsidRDefault="00FE56B6" w:rsidP="00AC3648">
            <w:pPr>
              <w:pStyle w:val="TAL"/>
              <w:rPr>
                <w:lang w:eastAsia="zh-CN"/>
              </w:rPr>
            </w:pPr>
            <w:r>
              <w:rPr>
                <w:lang w:eastAsia="zh-CN"/>
              </w:rPr>
              <w:t>UNRESERVED: which means the resources for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is not reserved.</w:t>
            </w:r>
          </w:p>
          <w:p w14:paraId="1CACDCC1" w14:textId="77777777" w:rsidR="00FE56B6" w:rsidRDefault="00FE56B6" w:rsidP="00AC3648">
            <w:pPr>
              <w:pStyle w:val="TAL"/>
              <w:rPr>
                <w:lang w:eastAsia="zh-CN"/>
              </w:rPr>
            </w:pPr>
          </w:p>
          <w:p w14:paraId="2E9D9CAD" w14:textId="77777777" w:rsidR="00FE56B6" w:rsidRDefault="00FE56B6" w:rsidP="00AC3648">
            <w:pPr>
              <w:pStyle w:val="TAL"/>
              <w:rPr>
                <w:lang w:eastAsia="zh-CN"/>
              </w:rPr>
            </w:pPr>
            <w:r>
              <w:rPr>
                <w:lang w:eastAsia="zh-CN"/>
              </w:rPr>
              <w:t>USED: which means the reserved resource for the specified network slicing related requirements is used.</w:t>
            </w:r>
          </w:p>
          <w:p w14:paraId="6F90540A" w14:textId="77777777" w:rsidR="00FE56B6" w:rsidRDefault="00FE56B6" w:rsidP="00AC364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EF4F082"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Enum</w:t>
            </w:r>
          </w:p>
          <w:p w14:paraId="65BB5BDA"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5FBFB5FA"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B5145B"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DACD69"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0713A2"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False</w:t>
            </w:r>
          </w:p>
        </w:tc>
      </w:tr>
      <w:tr w:rsidR="00FE56B6" w14:paraId="7BE0DF7F"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8101F5" w14:textId="77777777" w:rsidR="00FE56B6" w:rsidRPr="005F33EE" w:rsidRDefault="00FE56B6" w:rsidP="00AC3648">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0E34D32C" w14:textId="77777777" w:rsidR="00FE56B6" w:rsidRDefault="00FE56B6" w:rsidP="00AC3648">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w:t>
            </w:r>
            <w:proofErr w:type="gramStart"/>
            <w:r>
              <w:rPr>
                <w:lang w:eastAsia="zh-CN"/>
              </w:rPr>
              <w:t>i.e.</w:t>
            </w:r>
            <w:proofErr w:type="gramEnd"/>
            <w:r>
              <w:rPr>
                <w:lang w:eastAsia="zh-CN"/>
              </w:rPr>
              <w:t xml:space="preserve"> ServiceProfile and SliceProfile information) which can be supported by the MnS producer.</w:t>
            </w:r>
            <w:r w:rsidRPr="007E7E30">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1B95F72F"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String</w:t>
            </w:r>
          </w:p>
          <w:p w14:paraId="6338826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09EF18A3"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90E4AE"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A1BB48"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9A8B5B"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False</w:t>
            </w:r>
          </w:p>
        </w:tc>
      </w:tr>
      <w:tr w:rsidR="00FE56B6" w14:paraId="7DE6BC85"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EB093D" w14:textId="77777777" w:rsidR="00FE56B6" w:rsidRPr="00D01204" w:rsidRDefault="00FE56B6" w:rsidP="00AC3648">
            <w:pPr>
              <w:pStyle w:val="TAL"/>
              <w:rPr>
                <w:rFonts w:ascii="Courier New" w:hAnsi="Courier New"/>
              </w:rPr>
            </w:pPr>
            <w:proofErr w:type="spellStart"/>
            <w:r w:rsidRPr="00D01204">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5FCE5DF9" w14:textId="77777777" w:rsidR="00FE56B6" w:rsidRPr="00A14805" w:rsidRDefault="00FE56B6" w:rsidP="00AC3648">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0AF7FA31" w14:textId="77777777" w:rsidR="00FE56B6" w:rsidRPr="00A14805" w:rsidRDefault="00FE56B6" w:rsidP="00AC3648">
            <w:pPr>
              <w:pStyle w:val="TAL"/>
              <w:rPr>
                <w:lang w:eastAsia="zh-CN"/>
              </w:rPr>
            </w:pPr>
          </w:p>
          <w:p w14:paraId="6645F062" w14:textId="77777777" w:rsidR="00FE56B6" w:rsidRPr="00A14805" w:rsidRDefault="00FE56B6" w:rsidP="00AC3648">
            <w:pPr>
              <w:pStyle w:val="TAL"/>
              <w:rPr>
                <w:lang w:eastAsia="zh-CN"/>
              </w:rPr>
            </w:pPr>
            <w:r>
              <w:rPr>
                <w:lang w:eastAsia="zh-CN"/>
              </w:rPr>
              <w:t xml:space="preserve">Allowed Value: the detailed content (Enum Value) for the </w:t>
            </w:r>
            <w:proofErr w:type="spellStart"/>
            <w:r w:rsidRPr="00D01204">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2423BD7D"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Enum</w:t>
            </w:r>
          </w:p>
          <w:p w14:paraId="0A292EBE"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68F2E9B1"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FC0DC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A898E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FDBB92"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14117CA0" w14:textId="77777777" w:rsidR="00FE56B6" w:rsidRDefault="00FE56B6" w:rsidP="00AC3648">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FE56B6" w14:paraId="5D120E09"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DB3594" w14:textId="77777777" w:rsidR="00FE56B6" w:rsidRDefault="00FE56B6" w:rsidP="00AC3648">
            <w:pPr>
              <w:pStyle w:val="TAL"/>
              <w:rPr>
                <w:szCs w:val="18"/>
                <w:lang w:eastAsia="zh-CN"/>
              </w:rPr>
            </w:pPr>
            <w:proofErr w:type="spellStart"/>
            <w:r>
              <w:rPr>
                <w:rFonts w:ascii="Courier New" w:hAnsi="Courier New"/>
              </w:rPr>
              <w:lastRenderedPageBreak/>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4FA31A99" w14:textId="77777777" w:rsidR="00FE56B6" w:rsidRDefault="00FE56B6" w:rsidP="00AC3648">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3F404363" w14:textId="77777777" w:rsidR="00FE56B6" w:rsidRPr="00234308" w:rsidRDefault="00FE56B6" w:rsidP="00AC3648">
            <w:pPr>
              <w:spacing w:after="0"/>
            </w:pPr>
            <w:r w:rsidRPr="00234308">
              <w:t>type:  ServiceProfile</w:t>
            </w:r>
          </w:p>
          <w:p w14:paraId="1F6604B5" w14:textId="77777777" w:rsidR="00FE56B6" w:rsidRPr="00234308" w:rsidRDefault="00FE56B6" w:rsidP="00AC3648">
            <w:pPr>
              <w:spacing w:after="0"/>
            </w:pPr>
            <w:r w:rsidRPr="00234308">
              <w:t xml:space="preserve">multiplicity: </w:t>
            </w:r>
            <w:proofErr w:type="gramStart"/>
            <w:r>
              <w:t>0..</w:t>
            </w:r>
            <w:proofErr w:type="gramEnd"/>
            <w:r>
              <w:t>1</w:t>
            </w:r>
          </w:p>
          <w:p w14:paraId="27CF6221" w14:textId="77777777" w:rsidR="00FE56B6" w:rsidRPr="00234308" w:rsidRDefault="00FE56B6" w:rsidP="00AC3648">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59F465AD" w14:textId="77777777" w:rsidR="00FE56B6" w:rsidRPr="00234308" w:rsidRDefault="00FE56B6" w:rsidP="00AC3648">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0FED87F3" w14:textId="77777777" w:rsidR="00FE56B6" w:rsidRPr="00234308" w:rsidRDefault="00FE56B6" w:rsidP="00AC3648">
            <w:pPr>
              <w:spacing w:after="0"/>
            </w:pPr>
            <w:proofErr w:type="spellStart"/>
            <w:r w:rsidRPr="00234308">
              <w:t>defaultValue</w:t>
            </w:r>
            <w:proofErr w:type="spellEnd"/>
            <w:r w:rsidRPr="00234308">
              <w:t>: None</w:t>
            </w:r>
          </w:p>
          <w:p w14:paraId="2685308C" w14:textId="77777777" w:rsidR="00FE56B6" w:rsidRPr="00234308" w:rsidRDefault="00FE56B6" w:rsidP="00AC3648">
            <w:pPr>
              <w:spacing w:after="0"/>
            </w:pPr>
            <w:r w:rsidRPr="00234308">
              <w:t>allowedValues: N</w:t>
            </w:r>
            <w:r>
              <w:rPr>
                <w:rFonts w:hint="eastAsia"/>
                <w:lang w:eastAsia="zh-CN"/>
              </w:rPr>
              <w:t>one</w:t>
            </w:r>
          </w:p>
          <w:p w14:paraId="5EA43855" w14:textId="77777777" w:rsidR="00FE56B6" w:rsidRDefault="00FE56B6" w:rsidP="00AC3648">
            <w:pPr>
              <w:spacing w:after="0"/>
              <w:rPr>
                <w:rFonts w:ascii="Arial" w:hAnsi="Arial" w:cs="Arial"/>
                <w:snapToGrid w:val="0"/>
                <w:sz w:val="18"/>
                <w:szCs w:val="18"/>
              </w:rPr>
            </w:pPr>
            <w:r w:rsidRPr="00234308">
              <w:t>isNullable: False</w:t>
            </w:r>
          </w:p>
        </w:tc>
      </w:tr>
      <w:tr w:rsidR="00FE56B6" w14:paraId="0C5ADDAC"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B16476" w14:textId="77777777" w:rsidR="00FE56B6" w:rsidRDefault="00FE56B6" w:rsidP="00AC3648">
            <w:pPr>
              <w:pStyle w:val="TAL"/>
              <w:rPr>
                <w:szCs w:val="18"/>
                <w:lang w:eastAsia="zh-CN"/>
              </w:rPr>
            </w:pPr>
            <w:proofErr w:type="spellStart"/>
            <w:r>
              <w:rPr>
                <w:rFonts w:ascii="Courier New" w:hAnsi="Courier New"/>
              </w:rPr>
              <w:t>FeasibilityCheckAndReservationJob</w:t>
            </w:r>
            <w:proofErr w:type="spellEnd"/>
            <w:r>
              <w:rPr>
                <w:rFonts w:ascii="Courier New" w:hAnsi="Courier New"/>
              </w:rPr>
              <w:t xml:space="preserve">. </w:t>
            </w:r>
            <w:proofErr w:type="spellStart"/>
            <w:r>
              <w:rPr>
                <w:rFonts w:ascii="Courier New" w:hAnsi="Courier New"/>
              </w:rPr>
              <w:t>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6867B9A3" w14:textId="77777777" w:rsidR="00FE56B6" w:rsidRDefault="00FE56B6" w:rsidP="00AC3648">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6E4999F3" w14:textId="77777777" w:rsidR="00FE56B6" w:rsidRPr="00234308" w:rsidRDefault="00FE56B6" w:rsidP="00AC3648">
            <w:pPr>
              <w:spacing w:after="0"/>
            </w:pPr>
            <w:r w:rsidRPr="00234308">
              <w:t>type:  S</w:t>
            </w:r>
            <w:r>
              <w:t>lice</w:t>
            </w:r>
            <w:r w:rsidRPr="00234308">
              <w:t>Profile</w:t>
            </w:r>
          </w:p>
          <w:p w14:paraId="18A3E329" w14:textId="77777777" w:rsidR="00FE56B6" w:rsidRPr="00234308" w:rsidRDefault="00FE56B6" w:rsidP="00AC3648">
            <w:pPr>
              <w:spacing w:after="0"/>
            </w:pPr>
            <w:r w:rsidRPr="00234308">
              <w:t xml:space="preserve">multiplicity: </w:t>
            </w:r>
            <w:proofErr w:type="gramStart"/>
            <w:r>
              <w:t>0..</w:t>
            </w:r>
            <w:proofErr w:type="gramEnd"/>
            <w:r>
              <w:t>1</w:t>
            </w:r>
          </w:p>
          <w:p w14:paraId="624E5450" w14:textId="77777777" w:rsidR="00FE56B6" w:rsidRPr="00234308" w:rsidRDefault="00FE56B6" w:rsidP="00AC3648">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720578A5" w14:textId="77777777" w:rsidR="00FE56B6" w:rsidRPr="00234308" w:rsidRDefault="00FE56B6" w:rsidP="00AC3648">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56F24E3F" w14:textId="77777777" w:rsidR="00FE56B6" w:rsidRPr="00234308" w:rsidRDefault="00FE56B6" w:rsidP="00AC3648">
            <w:pPr>
              <w:spacing w:after="0"/>
            </w:pPr>
            <w:proofErr w:type="spellStart"/>
            <w:r w:rsidRPr="00234308">
              <w:t>defaultValue</w:t>
            </w:r>
            <w:proofErr w:type="spellEnd"/>
            <w:r w:rsidRPr="00234308">
              <w:t>: None</w:t>
            </w:r>
          </w:p>
          <w:p w14:paraId="28B0ADEA" w14:textId="77777777" w:rsidR="00FE56B6" w:rsidRPr="00234308" w:rsidRDefault="00FE56B6" w:rsidP="00AC3648">
            <w:pPr>
              <w:spacing w:after="0"/>
            </w:pPr>
            <w:r w:rsidRPr="00234308">
              <w:t>allowedValues: N</w:t>
            </w:r>
            <w:r>
              <w:rPr>
                <w:rFonts w:hint="eastAsia"/>
                <w:lang w:eastAsia="zh-CN"/>
              </w:rPr>
              <w:t>one</w:t>
            </w:r>
          </w:p>
          <w:p w14:paraId="1D0CBA7C" w14:textId="77777777" w:rsidR="00FE56B6" w:rsidRDefault="00FE56B6" w:rsidP="00AC3648">
            <w:pPr>
              <w:spacing w:after="0"/>
              <w:rPr>
                <w:rFonts w:ascii="Arial" w:hAnsi="Arial" w:cs="Arial"/>
                <w:snapToGrid w:val="0"/>
                <w:sz w:val="18"/>
                <w:szCs w:val="18"/>
              </w:rPr>
            </w:pPr>
            <w:r w:rsidRPr="00234308">
              <w:t>isNullable: False</w:t>
            </w:r>
          </w:p>
        </w:tc>
      </w:tr>
      <w:tr w:rsidR="00FE56B6" w14:paraId="20BFB58A"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F6D2EC" w14:textId="77777777" w:rsidR="00FE56B6" w:rsidRDefault="00FE56B6" w:rsidP="00AC3648">
            <w:pPr>
              <w:pStyle w:val="TAL"/>
              <w:rPr>
                <w:rFonts w:ascii="Courier New" w:hAnsi="Courier New"/>
              </w:rPr>
            </w:pPr>
            <w:proofErr w:type="spellStart"/>
            <w:r w:rsidRPr="0001486C">
              <w:rPr>
                <w:rFonts w:ascii="Courier New" w:hAnsi="Courier New" w:cs="Courier New"/>
                <w:szCs w:val="18"/>
              </w:rPr>
              <w:t>NetworkSlice.</w:t>
            </w:r>
            <w:r w:rsidRPr="0001486C">
              <w:rPr>
                <w:rFonts w:ascii="Courier New" w:hAnsi="Courier New" w:cs="Courier New"/>
                <w:lang w:eastAsia="zh-CN"/>
              </w:rPr>
              <w:t>networkSliceControllerRef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5C066D7E" w14:textId="77777777" w:rsidR="00FE56B6" w:rsidRPr="00C5053F" w:rsidRDefault="00FE56B6" w:rsidP="00AC3648">
            <w:pPr>
              <w:pStyle w:val="TAL"/>
              <w:rPr>
                <w:lang w:eastAsia="zh-CN"/>
              </w:rPr>
            </w:pPr>
            <w:r>
              <w:rPr>
                <w:rFonts w:cs="Arial"/>
                <w:snapToGrid w:val="0"/>
                <w:szCs w:val="18"/>
              </w:rPr>
              <w:t xml:space="preserve">This holds a list of DN of </w:t>
            </w:r>
            <w:r>
              <w:rPr>
                <w:rFonts w:ascii="Courier New" w:hAnsi="Courier New"/>
              </w:rPr>
              <w:t>NetworkSliceController</w:t>
            </w:r>
            <w:r>
              <w:rPr>
                <w:rFonts w:cs="Arial"/>
                <w:snapToGrid w:val="0"/>
                <w:szCs w:val="18"/>
              </w:rPr>
              <w:t xml:space="preserve"> supported by the </w:t>
            </w:r>
            <w:r>
              <w:rPr>
                <w:rFonts w:ascii="Courier New" w:hAnsi="Courier New" w:cs="Courier New"/>
                <w:snapToGrid w:val="0"/>
                <w:szCs w:val="18"/>
              </w:rPr>
              <w:t>NetworkSlice</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7DA358BB" w14:textId="77777777" w:rsidR="00FE56B6" w:rsidRPr="0001486C" w:rsidRDefault="00FE56B6" w:rsidP="00AC3648">
            <w:pPr>
              <w:spacing w:after="0"/>
              <w:rPr>
                <w:rFonts w:ascii="Arial" w:hAnsi="Arial" w:cs="Arial"/>
                <w:snapToGrid w:val="0"/>
                <w:sz w:val="18"/>
                <w:szCs w:val="18"/>
              </w:rPr>
            </w:pPr>
            <w:r w:rsidRPr="0001486C">
              <w:rPr>
                <w:rFonts w:ascii="Arial" w:hAnsi="Arial" w:cs="Arial"/>
                <w:snapToGrid w:val="0"/>
                <w:sz w:val="18"/>
                <w:szCs w:val="18"/>
              </w:rPr>
              <w:t>type: DN</w:t>
            </w:r>
          </w:p>
          <w:p w14:paraId="7E8FF597" w14:textId="77777777" w:rsidR="00FE56B6" w:rsidRPr="0001486C" w:rsidRDefault="00FE56B6" w:rsidP="00AC3648">
            <w:pPr>
              <w:spacing w:after="0"/>
              <w:rPr>
                <w:rFonts w:ascii="Arial" w:hAnsi="Arial" w:cs="Arial"/>
                <w:snapToGrid w:val="0"/>
                <w:sz w:val="18"/>
                <w:szCs w:val="18"/>
              </w:rPr>
            </w:pPr>
            <w:r w:rsidRPr="0001486C">
              <w:rPr>
                <w:rFonts w:ascii="Arial" w:hAnsi="Arial" w:cs="Arial"/>
                <w:snapToGrid w:val="0"/>
                <w:sz w:val="18"/>
                <w:szCs w:val="18"/>
              </w:rPr>
              <w:t>multiplicity: *</w:t>
            </w:r>
          </w:p>
          <w:p w14:paraId="73CDA534" w14:textId="77777777" w:rsidR="00FE56B6" w:rsidRPr="0001486C" w:rsidRDefault="00FE56B6" w:rsidP="00AC3648">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3347A5C4" w14:textId="77777777" w:rsidR="00FE56B6" w:rsidRPr="0001486C" w:rsidRDefault="00FE56B6" w:rsidP="00AC3648">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5EAF1D01" w14:textId="77777777" w:rsidR="00FE56B6" w:rsidRPr="0001486C" w:rsidRDefault="00FE56B6" w:rsidP="00AC3648">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7EF8902B" w14:textId="77777777" w:rsidR="00FE56B6" w:rsidRPr="00234308" w:rsidRDefault="00FE56B6" w:rsidP="00AC3648">
            <w:pPr>
              <w:spacing w:after="0"/>
            </w:pPr>
            <w:r w:rsidRPr="0001486C">
              <w:rPr>
                <w:rFonts w:ascii="Arial" w:hAnsi="Arial" w:cs="Arial"/>
                <w:snapToGrid w:val="0"/>
                <w:sz w:val="18"/>
                <w:szCs w:val="18"/>
              </w:rPr>
              <w:t>isNullable: False</w:t>
            </w:r>
          </w:p>
        </w:tc>
      </w:tr>
      <w:tr w:rsidR="00FE56B6" w14:paraId="49E088B7"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A4229B" w14:textId="77777777" w:rsidR="00FE56B6" w:rsidRDefault="00FE56B6" w:rsidP="00AC3648">
            <w:pPr>
              <w:pStyle w:val="TAL"/>
              <w:rPr>
                <w:rFonts w:ascii="Courier New" w:hAnsi="Courier New"/>
              </w:rPr>
            </w:pPr>
            <w:proofErr w:type="spellStart"/>
            <w:r w:rsidRPr="0001486C">
              <w:rPr>
                <w:rFonts w:ascii="Courier New" w:hAnsi="Courier New" w:cs="Courier New"/>
                <w:szCs w:val="18"/>
              </w:rPr>
              <w:t>NetworkSliceSubnet.</w:t>
            </w:r>
            <w:r w:rsidRPr="0001486C">
              <w:rPr>
                <w:rFonts w:ascii="Courier New" w:hAnsi="Courier New" w:cs="Courier New"/>
                <w:lang w:eastAsia="zh-CN"/>
              </w:rPr>
              <w:t>networkSliceSubnetControllerRef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34D08C58" w14:textId="77777777" w:rsidR="00FE56B6" w:rsidRPr="00C5053F" w:rsidRDefault="00FE56B6" w:rsidP="00AC3648">
            <w:pPr>
              <w:pStyle w:val="TAL"/>
              <w:rPr>
                <w:lang w:eastAsia="zh-CN"/>
              </w:rPr>
            </w:pPr>
            <w:r>
              <w:rPr>
                <w:rFonts w:cs="Arial"/>
                <w:snapToGrid w:val="0"/>
                <w:szCs w:val="18"/>
              </w:rPr>
              <w:t xml:space="preserve">This holds a list of DN of </w:t>
            </w:r>
            <w:r>
              <w:rPr>
                <w:rFonts w:ascii="Courier New" w:hAnsi="Courier New" w:cs="Courier New"/>
                <w:snapToGrid w:val="0"/>
                <w:szCs w:val="18"/>
              </w:rPr>
              <w:t>NetworkSliceSubnetController</w:t>
            </w:r>
            <w:r>
              <w:rPr>
                <w:rFonts w:cs="Arial"/>
                <w:snapToGrid w:val="0"/>
                <w:szCs w:val="18"/>
              </w:rPr>
              <w:t xml:space="preserve"> supported by the </w:t>
            </w:r>
            <w:r>
              <w:rPr>
                <w:rFonts w:ascii="Courier New" w:hAnsi="Courier New" w:cs="Courier New"/>
                <w:snapToGrid w:val="0"/>
                <w:szCs w:val="18"/>
              </w:rPr>
              <w:t>NetworkSliceSubnet</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3FA4E582" w14:textId="77777777" w:rsidR="00FE56B6" w:rsidRPr="0001486C" w:rsidRDefault="00FE56B6" w:rsidP="00AC3648">
            <w:pPr>
              <w:spacing w:after="0"/>
              <w:rPr>
                <w:rFonts w:ascii="Arial" w:hAnsi="Arial" w:cs="Arial"/>
                <w:snapToGrid w:val="0"/>
                <w:sz w:val="18"/>
                <w:szCs w:val="18"/>
              </w:rPr>
            </w:pPr>
            <w:r w:rsidRPr="0001486C">
              <w:rPr>
                <w:rFonts w:ascii="Arial" w:hAnsi="Arial" w:cs="Arial"/>
                <w:snapToGrid w:val="0"/>
                <w:sz w:val="18"/>
                <w:szCs w:val="18"/>
              </w:rPr>
              <w:t>type: DN</w:t>
            </w:r>
          </w:p>
          <w:p w14:paraId="34058864" w14:textId="77777777" w:rsidR="00FE56B6" w:rsidRPr="0001486C" w:rsidRDefault="00FE56B6" w:rsidP="00AC3648">
            <w:pPr>
              <w:spacing w:after="0"/>
              <w:rPr>
                <w:rFonts w:ascii="Arial" w:hAnsi="Arial" w:cs="Arial"/>
                <w:snapToGrid w:val="0"/>
                <w:sz w:val="18"/>
                <w:szCs w:val="18"/>
              </w:rPr>
            </w:pPr>
            <w:r w:rsidRPr="0001486C">
              <w:rPr>
                <w:rFonts w:ascii="Arial" w:hAnsi="Arial" w:cs="Arial"/>
                <w:snapToGrid w:val="0"/>
                <w:sz w:val="18"/>
                <w:szCs w:val="18"/>
              </w:rPr>
              <w:t>multiplicity: *</w:t>
            </w:r>
          </w:p>
          <w:p w14:paraId="534E27D6" w14:textId="77777777" w:rsidR="00FE56B6" w:rsidRPr="0001486C" w:rsidRDefault="00FE56B6" w:rsidP="00AC3648">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785B2FD4" w14:textId="77777777" w:rsidR="00FE56B6" w:rsidRPr="0001486C" w:rsidRDefault="00FE56B6" w:rsidP="00AC3648">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5D46D837" w14:textId="77777777" w:rsidR="00FE56B6" w:rsidRPr="0001486C" w:rsidRDefault="00FE56B6" w:rsidP="00AC3648">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01E1AE18" w14:textId="77777777" w:rsidR="00FE56B6" w:rsidRPr="00234308" w:rsidRDefault="00FE56B6" w:rsidP="00AC3648">
            <w:pPr>
              <w:spacing w:after="0"/>
            </w:pPr>
            <w:r w:rsidRPr="0001486C">
              <w:rPr>
                <w:rFonts w:ascii="Arial" w:hAnsi="Arial" w:cs="Arial"/>
                <w:snapToGrid w:val="0"/>
                <w:sz w:val="18"/>
                <w:szCs w:val="18"/>
              </w:rPr>
              <w:t>isNullable: False</w:t>
            </w:r>
          </w:p>
        </w:tc>
      </w:tr>
      <w:tr w:rsidR="00FE56B6" w14:paraId="233F3DB8"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E99E96" w14:textId="77777777" w:rsidR="00FE56B6" w:rsidRDefault="00FE56B6" w:rsidP="00AC3648">
            <w:pPr>
              <w:pStyle w:val="TAL"/>
              <w:rPr>
                <w:rFonts w:ascii="Courier New" w:hAnsi="Courier New"/>
              </w:rPr>
            </w:pPr>
            <w:proofErr w:type="spellStart"/>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2E75C3A0" w14:textId="77777777" w:rsidR="00FE56B6" w:rsidRDefault="00FE56B6" w:rsidP="00AC3648">
            <w:pPr>
              <w:pStyle w:val="TAL"/>
              <w:rPr>
                <w:szCs w:val="18"/>
              </w:rPr>
            </w:pPr>
            <w:r>
              <w:rPr>
                <w:szCs w:val="18"/>
              </w:rPr>
              <w:t xml:space="preserve">This attribute specifies the input network slice related requirements provided by the MnS consumer. </w:t>
            </w:r>
          </w:p>
          <w:p w14:paraId="76DE9083" w14:textId="77777777" w:rsidR="00FE56B6" w:rsidRPr="00C5053F" w:rsidRDefault="00FE56B6" w:rsidP="00AC3648">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535AE50E" w14:textId="77777777" w:rsidR="00FE56B6" w:rsidRPr="0001486C" w:rsidRDefault="00FE56B6" w:rsidP="00AC3648">
            <w:pPr>
              <w:spacing w:after="0"/>
              <w:rPr>
                <w:rFonts w:ascii="Arial" w:hAnsi="Arial"/>
                <w:sz w:val="18"/>
                <w:szCs w:val="18"/>
              </w:rPr>
            </w:pPr>
            <w:r w:rsidRPr="0001486C">
              <w:rPr>
                <w:rFonts w:ascii="Arial" w:hAnsi="Arial"/>
                <w:sz w:val="18"/>
                <w:szCs w:val="18"/>
              </w:rPr>
              <w:t>type: ServiceProfile</w:t>
            </w:r>
          </w:p>
          <w:p w14:paraId="6112207A" w14:textId="77777777" w:rsidR="00FE56B6" w:rsidRPr="0001486C" w:rsidRDefault="00FE56B6" w:rsidP="00AC3648">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0F74D2B9" w14:textId="77777777" w:rsidR="00FE56B6" w:rsidRPr="0001486C" w:rsidRDefault="00FE56B6" w:rsidP="00AC3648">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0FC4B3FD" w14:textId="77777777" w:rsidR="00FE56B6" w:rsidRPr="0001486C" w:rsidRDefault="00FE56B6" w:rsidP="00AC3648">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0839ADE8" w14:textId="77777777" w:rsidR="00FE56B6" w:rsidRPr="0001486C" w:rsidRDefault="00FE56B6" w:rsidP="00AC3648">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27D14B37" w14:textId="77777777" w:rsidR="00FE56B6" w:rsidRPr="00234308" w:rsidRDefault="00FE56B6" w:rsidP="00AC3648">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FE56B6" w14:paraId="2D80B5D3"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2F9349" w14:textId="77777777" w:rsidR="00FE56B6" w:rsidRDefault="00FE56B6" w:rsidP="00AC3648">
            <w:pPr>
              <w:pStyle w:val="TAL"/>
              <w:rPr>
                <w:rFonts w:ascii="Courier New" w:hAnsi="Courier New"/>
              </w:rPr>
            </w:pPr>
            <w:proofErr w:type="spellStart"/>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58323062" w14:textId="77777777" w:rsidR="00FE56B6" w:rsidRPr="00C5053F" w:rsidRDefault="00FE56B6" w:rsidP="00AC3648">
            <w:pPr>
              <w:pStyle w:val="TAL"/>
              <w:rPr>
                <w:lang w:eastAsia="zh-CN"/>
              </w:rPr>
            </w:pPr>
            <w:r>
              <w:rPr>
                <w:szCs w:val="18"/>
              </w:rPr>
              <w:t>This attribute specifies the service profile identifier provided by the MnS producer for the network slice related requirements specified in</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187709C7" w14:textId="77777777" w:rsidR="00FE56B6" w:rsidRDefault="00FE56B6" w:rsidP="00AC364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9BED988" w14:textId="77777777" w:rsidR="00FE56B6" w:rsidRDefault="00FE56B6" w:rsidP="00AC3648">
            <w:pPr>
              <w:spacing w:after="0"/>
              <w:rPr>
                <w:rFonts w:ascii="Arial" w:hAnsi="Arial" w:cs="Arial"/>
                <w:sz w:val="18"/>
                <w:szCs w:val="18"/>
              </w:rPr>
            </w:pPr>
            <w:r>
              <w:rPr>
                <w:rFonts w:ascii="Arial" w:hAnsi="Arial" w:cs="Arial"/>
                <w:sz w:val="18"/>
                <w:szCs w:val="18"/>
              </w:rPr>
              <w:t>multiplicity: 1</w:t>
            </w:r>
          </w:p>
          <w:p w14:paraId="19ABFFC4"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67FAF02"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B69D165" w14:textId="77777777" w:rsidR="00FE56B6" w:rsidRDefault="00FE56B6"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592D84C" w14:textId="77777777" w:rsidR="00FE56B6" w:rsidRPr="00234308" w:rsidRDefault="00FE56B6" w:rsidP="00AC3648">
            <w:pPr>
              <w:spacing w:after="0"/>
            </w:pPr>
            <w:r>
              <w:rPr>
                <w:rFonts w:ascii="Arial" w:hAnsi="Arial" w:cs="Arial"/>
                <w:sz w:val="18"/>
                <w:szCs w:val="18"/>
              </w:rPr>
              <w:t>isNullable: True</w:t>
            </w:r>
          </w:p>
        </w:tc>
      </w:tr>
      <w:tr w:rsidR="00FE56B6" w14:paraId="5EBC1373"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CC2DCE" w14:textId="77777777" w:rsidR="00FE56B6" w:rsidRDefault="00FE56B6" w:rsidP="00AC3648">
            <w:pPr>
              <w:pStyle w:val="TAL"/>
              <w:rPr>
                <w:rFonts w:ascii="Courier New" w:hAnsi="Courier New"/>
              </w:rPr>
            </w:pPr>
            <w:proofErr w:type="spellStart"/>
            <w:r w:rsidRPr="0001486C">
              <w:rPr>
                <w:rFonts w:ascii="Courier New" w:hAnsi="Courier New"/>
              </w:rPr>
              <w:t>NetworkSliceController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5D05FC9E" w14:textId="77777777" w:rsidR="00FE56B6" w:rsidRPr="00C5053F" w:rsidRDefault="00FE56B6" w:rsidP="00AC3648">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49B92FDC" w14:textId="77777777" w:rsidR="00FE56B6" w:rsidRPr="0001486C" w:rsidRDefault="00FE56B6" w:rsidP="00AC3648">
            <w:pPr>
              <w:spacing w:after="0"/>
              <w:rPr>
                <w:rFonts w:ascii="Arial" w:hAnsi="Arial" w:cs="Arial"/>
                <w:snapToGrid w:val="0"/>
                <w:sz w:val="18"/>
                <w:szCs w:val="18"/>
              </w:rPr>
            </w:pPr>
            <w:r w:rsidRPr="0001486C">
              <w:rPr>
                <w:rFonts w:ascii="Arial" w:hAnsi="Arial" w:cs="Arial"/>
                <w:snapToGrid w:val="0"/>
                <w:sz w:val="18"/>
                <w:szCs w:val="18"/>
              </w:rPr>
              <w:t>type: ProcessMonitor</w:t>
            </w:r>
          </w:p>
          <w:p w14:paraId="606DEB6E" w14:textId="77777777" w:rsidR="00FE56B6" w:rsidRPr="0001486C" w:rsidRDefault="00FE56B6" w:rsidP="00AC3648">
            <w:pPr>
              <w:spacing w:after="0"/>
              <w:rPr>
                <w:rFonts w:ascii="Arial" w:hAnsi="Arial" w:cs="Arial"/>
                <w:snapToGrid w:val="0"/>
                <w:sz w:val="18"/>
                <w:szCs w:val="18"/>
              </w:rPr>
            </w:pPr>
            <w:r w:rsidRPr="0001486C">
              <w:rPr>
                <w:rFonts w:ascii="Arial" w:hAnsi="Arial" w:cs="Arial"/>
                <w:snapToGrid w:val="0"/>
                <w:sz w:val="18"/>
                <w:szCs w:val="18"/>
              </w:rPr>
              <w:t>multiplicity: 1</w:t>
            </w:r>
          </w:p>
          <w:p w14:paraId="73EDB300" w14:textId="77777777" w:rsidR="00FE56B6" w:rsidRPr="0001486C" w:rsidRDefault="00FE56B6" w:rsidP="00AC3648">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00F8F141" w14:textId="77777777" w:rsidR="00FE56B6" w:rsidRPr="0001486C" w:rsidRDefault="00FE56B6" w:rsidP="00AC3648">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694BED9A" w14:textId="77777777" w:rsidR="00FE56B6" w:rsidRPr="0001486C" w:rsidRDefault="00FE56B6" w:rsidP="00AC3648">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20E7267B" w14:textId="77777777" w:rsidR="00FE56B6" w:rsidRPr="00234308" w:rsidRDefault="00FE56B6" w:rsidP="00AC3648">
            <w:pPr>
              <w:spacing w:after="0"/>
            </w:pPr>
            <w:r w:rsidRPr="0001486C">
              <w:rPr>
                <w:rFonts w:ascii="Arial" w:hAnsi="Arial" w:cs="Arial"/>
                <w:snapToGrid w:val="0"/>
                <w:sz w:val="18"/>
                <w:szCs w:val="18"/>
              </w:rPr>
              <w:t>isNullable: False</w:t>
            </w:r>
          </w:p>
        </w:tc>
      </w:tr>
      <w:tr w:rsidR="00FE56B6" w14:paraId="617FD50C"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4309A7" w14:textId="77777777" w:rsidR="00FE56B6" w:rsidRDefault="00FE56B6" w:rsidP="00AC3648">
            <w:pPr>
              <w:pStyle w:val="TAL"/>
              <w:rPr>
                <w:rFonts w:ascii="Courier New" w:hAnsi="Courier New"/>
              </w:rPr>
            </w:pPr>
            <w:proofErr w:type="spellStart"/>
            <w:r w:rsidRPr="0001486C">
              <w:rPr>
                <w:rFonts w:ascii="Courier New" w:hAnsi="Courier New" w:cs="Courier New"/>
              </w:rPr>
              <w:t>NetworkSliceController</w:t>
            </w:r>
            <w:r w:rsidRPr="0001486C">
              <w:rPr>
                <w:rFonts w:ascii="Courier New" w:hAnsi="Courier New" w:cs="Courier New"/>
                <w:szCs w:val="18"/>
              </w:rPr>
              <w:t>.networkSliceRef</w:t>
            </w:r>
            <w:proofErr w:type="spellEnd"/>
          </w:p>
        </w:tc>
        <w:tc>
          <w:tcPr>
            <w:tcW w:w="5492" w:type="dxa"/>
            <w:tcBorders>
              <w:top w:val="single" w:sz="4" w:space="0" w:color="auto"/>
              <w:left w:val="single" w:sz="4" w:space="0" w:color="auto"/>
              <w:bottom w:val="single" w:sz="4" w:space="0" w:color="auto"/>
              <w:right w:val="single" w:sz="4" w:space="0" w:color="auto"/>
            </w:tcBorders>
          </w:tcPr>
          <w:p w14:paraId="56D63491" w14:textId="77777777" w:rsidR="00FE56B6" w:rsidRDefault="00FE56B6" w:rsidP="00AC3648">
            <w:pPr>
              <w:pStyle w:val="TAL"/>
              <w:rPr>
                <w:szCs w:val="18"/>
              </w:rPr>
            </w:pPr>
            <w:r>
              <w:rPr>
                <w:szCs w:val="18"/>
              </w:rPr>
              <w:t xml:space="preserve">This attribute specifies the DN of the </w:t>
            </w:r>
            <w:r w:rsidRPr="0002192D">
              <w:rPr>
                <w:rFonts w:ascii="Courier New" w:hAnsi="Courier New" w:cs="Courier New"/>
                <w:snapToGrid w:val="0"/>
                <w:szCs w:val="18"/>
              </w:rPr>
              <w:t>NetworkSlice</w:t>
            </w:r>
            <w:r>
              <w:rPr>
                <w:szCs w:val="18"/>
              </w:rPr>
              <w:t xml:space="preserve"> MOI, that the MnS producer has selected to fulfil the network slice related requirements specified in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 xml:space="preserve">defined in TS 28.531 [26]). </w:t>
            </w:r>
          </w:p>
          <w:p w14:paraId="72AB83E7" w14:textId="77777777" w:rsidR="00FE56B6" w:rsidRDefault="00FE56B6" w:rsidP="00AC3648">
            <w:pPr>
              <w:pStyle w:val="TAL"/>
              <w:rPr>
                <w:szCs w:val="18"/>
              </w:rPr>
            </w:pPr>
          </w:p>
          <w:p w14:paraId="38F01DF8" w14:textId="77777777" w:rsidR="00FE56B6" w:rsidRDefault="00FE56B6" w:rsidP="00AC3648">
            <w:pPr>
              <w:pStyle w:val="TAL"/>
              <w:rPr>
                <w:szCs w:val="18"/>
              </w:rPr>
            </w:pPr>
          </w:p>
          <w:p w14:paraId="6EBA800B" w14:textId="77777777" w:rsidR="00FE56B6" w:rsidRPr="00C5053F" w:rsidRDefault="00FE56B6" w:rsidP="00AC3648">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03CF14BE" w14:textId="77777777" w:rsidR="00FE56B6" w:rsidRPr="0001486C" w:rsidRDefault="00FE56B6" w:rsidP="00AC3648">
            <w:pPr>
              <w:spacing w:after="0"/>
              <w:rPr>
                <w:rFonts w:ascii="Arial" w:hAnsi="Arial"/>
                <w:sz w:val="18"/>
                <w:szCs w:val="18"/>
              </w:rPr>
            </w:pPr>
            <w:r w:rsidRPr="0001486C">
              <w:rPr>
                <w:rFonts w:ascii="Arial" w:hAnsi="Arial"/>
                <w:sz w:val="18"/>
                <w:szCs w:val="18"/>
              </w:rPr>
              <w:t>type: DN</w:t>
            </w:r>
          </w:p>
          <w:p w14:paraId="3A5B827C" w14:textId="77777777" w:rsidR="00FE56B6" w:rsidRPr="0001486C" w:rsidRDefault="00FE56B6" w:rsidP="00AC3648">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63A99122" w14:textId="77777777" w:rsidR="00FE56B6" w:rsidRPr="0001486C" w:rsidRDefault="00FE56B6" w:rsidP="00AC3648">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7B31A721" w14:textId="77777777" w:rsidR="00FE56B6" w:rsidRPr="0001486C" w:rsidRDefault="00FE56B6" w:rsidP="00AC3648">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3AE59EC4" w14:textId="77777777" w:rsidR="00FE56B6" w:rsidRPr="0001486C" w:rsidRDefault="00FE56B6" w:rsidP="00AC3648">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16088FC2" w14:textId="77777777" w:rsidR="00FE56B6" w:rsidRPr="00234308" w:rsidRDefault="00FE56B6" w:rsidP="00AC3648">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FE56B6" w14:paraId="0A520208"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1D29D2" w14:textId="77777777" w:rsidR="00FE56B6" w:rsidRDefault="00FE56B6" w:rsidP="00AC3648">
            <w:pPr>
              <w:pStyle w:val="TAL"/>
              <w:rPr>
                <w:rFonts w:ascii="Courier New" w:hAnsi="Courier New"/>
              </w:rPr>
            </w:pPr>
            <w:r w:rsidRPr="0001486C">
              <w:rPr>
                <w:rFonts w:ascii="Courier New" w:hAnsi="Courier New" w:cs="Courier New"/>
                <w:lang w:eastAsia="zh-CN"/>
              </w:rPr>
              <w:t>NetworkSliceSubnetController</w:t>
            </w:r>
            <w:r w:rsidRPr="0001486C">
              <w:rPr>
                <w:szCs w:val="18"/>
              </w:rPr>
              <w:t>.</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79DA0573" w14:textId="77777777" w:rsidR="00FE56B6" w:rsidRDefault="00FE56B6" w:rsidP="00AC3648">
            <w:pPr>
              <w:pStyle w:val="TAL"/>
              <w:rPr>
                <w:szCs w:val="18"/>
              </w:rPr>
            </w:pPr>
            <w:r>
              <w:rPr>
                <w:szCs w:val="18"/>
              </w:rPr>
              <w:t xml:space="preserve">This attribute specifies the network slice subnet related requirements. </w:t>
            </w:r>
          </w:p>
          <w:p w14:paraId="3C0FF468" w14:textId="77777777" w:rsidR="00FE56B6" w:rsidRPr="00C5053F" w:rsidRDefault="00FE56B6" w:rsidP="00AC3648">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4B2003BC" w14:textId="77777777" w:rsidR="00FE56B6" w:rsidRPr="0001486C" w:rsidRDefault="00FE56B6" w:rsidP="00AC3648">
            <w:pPr>
              <w:spacing w:after="0"/>
              <w:rPr>
                <w:rFonts w:ascii="Arial" w:hAnsi="Arial"/>
                <w:sz w:val="18"/>
                <w:szCs w:val="18"/>
              </w:rPr>
            </w:pPr>
            <w:r w:rsidRPr="0001486C">
              <w:rPr>
                <w:rFonts w:ascii="Arial" w:hAnsi="Arial"/>
                <w:sz w:val="18"/>
                <w:szCs w:val="18"/>
              </w:rPr>
              <w:t>type: SliceProfile</w:t>
            </w:r>
          </w:p>
          <w:p w14:paraId="263C27DA" w14:textId="77777777" w:rsidR="00FE56B6" w:rsidRPr="0001486C" w:rsidRDefault="00FE56B6" w:rsidP="00AC3648">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6CD1A6E4" w14:textId="77777777" w:rsidR="00FE56B6" w:rsidRPr="0001486C" w:rsidRDefault="00FE56B6" w:rsidP="00AC3648">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41FC6AB8" w14:textId="77777777" w:rsidR="00FE56B6" w:rsidRPr="0001486C" w:rsidRDefault="00FE56B6" w:rsidP="00AC3648">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0B96F248" w14:textId="77777777" w:rsidR="00FE56B6" w:rsidRPr="0001486C" w:rsidRDefault="00FE56B6" w:rsidP="00AC3648">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38D97B0A" w14:textId="77777777" w:rsidR="00FE56B6" w:rsidRPr="00234308" w:rsidRDefault="00FE56B6" w:rsidP="00AC3648">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FE56B6" w14:paraId="0A509EE0"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24A6C1" w14:textId="77777777" w:rsidR="00FE56B6" w:rsidRDefault="00FE56B6" w:rsidP="00AC3648">
            <w:pPr>
              <w:pStyle w:val="TAL"/>
              <w:rPr>
                <w:rFonts w:ascii="Courier New" w:hAnsi="Courier New"/>
              </w:rPr>
            </w:pPr>
            <w:proofErr w:type="spellStart"/>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241DF648" w14:textId="77777777" w:rsidR="00FE56B6" w:rsidRPr="00C5053F" w:rsidRDefault="00FE56B6" w:rsidP="00AC3648">
            <w:pPr>
              <w:pStyle w:val="TAL"/>
              <w:rPr>
                <w:lang w:eastAsia="zh-CN"/>
              </w:rPr>
            </w:pPr>
            <w:r>
              <w:rPr>
                <w:szCs w:val="18"/>
              </w:rPr>
              <w:t xml:space="preserve">This attribute specifies the service profile identifier provided by the MnS producer for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2C7DFC87" w14:textId="77777777" w:rsidR="00FE56B6" w:rsidRDefault="00FE56B6" w:rsidP="00AC364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84D8EBF" w14:textId="77777777" w:rsidR="00FE56B6" w:rsidRDefault="00FE56B6" w:rsidP="00AC3648">
            <w:pPr>
              <w:spacing w:after="0"/>
              <w:rPr>
                <w:rFonts w:ascii="Arial" w:hAnsi="Arial" w:cs="Arial"/>
                <w:sz w:val="18"/>
                <w:szCs w:val="18"/>
              </w:rPr>
            </w:pPr>
            <w:r>
              <w:rPr>
                <w:rFonts w:ascii="Arial" w:hAnsi="Arial" w:cs="Arial"/>
                <w:sz w:val="18"/>
                <w:szCs w:val="18"/>
              </w:rPr>
              <w:t>multiplicity: 1</w:t>
            </w:r>
          </w:p>
          <w:p w14:paraId="526A2F12"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9C9EC7"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9841EF1" w14:textId="77777777" w:rsidR="00FE56B6" w:rsidRDefault="00FE56B6"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CA3FDEA" w14:textId="77777777" w:rsidR="00FE56B6" w:rsidRPr="00234308" w:rsidRDefault="00FE56B6" w:rsidP="00AC3648">
            <w:pPr>
              <w:spacing w:after="0"/>
            </w:pPr>
            <w:r>
              <w:rPr>
                <w:rFonts w:ascii="Arial" w:hAnsi="Arial" w:cs="Arial"/>
                <w:sz w:val="18"/>
                <w:szCs w:val="18"/>
              </w:rPr>
              <w:t xml:space="preserve">isNullable: </w:t>
            </w:r>
            <w:r w:rsidRPr="0001486C">
              <w:rPr>
                <w:rFonts w:ascii="Arial" w:hAnsi="Arial" w:cs="Arial"/>
                <w:snapToGrid w:val="0"/>
                <w:sz w:val="18"/>
                <w:szCs w:val="18"/>
              </w:rPr>
              <w:t>False</w:t>
            </w:r>
          </w:p>
        </w:tc>
      </w:tr>
      <w:tr w:rsidR="00FE56B6" w14:paraId="39DCE5F4"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EBB8F0" w14:textId="77777777" w:rsidR="00FE56B6" w:rsidRDefault="00FE56B6" w:rsidP="00AC3648">
            <w:pPr>
              <w:pStyle w:val="TAL"/>
              <w:rPr>
                <w:rFonts w:ascii="Courier New" w:hAnsi="Courier New"/>
              </w:rPr>
            </w:pPr>
            <w:proofErr w:type="spellStart"/>
            <w:r w:rsidRPr="0001486C">
              <w:rPr>
                <w:rFonts w:ascii="Courier New" w:hAnsi="Courier New"/>
              </w:rPr>
              <w:lastRenderedPageBreak/>
              <w:t>NetworkSliceSubnetController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5B22A68D" w14:textId="77777777" w:rsidR="00FE56B6" w:rsidRPr="00C5053F" w:rsidRDefault="00FE56B6" w:rsidP="00AC3648">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5B5C677B" w14:textId="77777777" w:rsidR="00FE56B6" w:rsidRPr="0001486C" w:rsidRDefault="00FE56B6" w:rsidP="00AC3648">
            <w:pPr>
              <w:spacing w:after="0"/>
              <w:rPr>
                <w:rFonts w:ascii="Arial" w:hAnsi="Arial" w:cs="Arial"/>
                <w:snapToGrid w:val="0"/>
                <w:sz w:val="18"/>
                <w:szCs w:val="18"/>
              </w:rPr>
            </w:pPr>
            <w:r w:rsidRPr="0001486C">
              <w:rPr>
                <w:rFonts w:ascii="Arial" w:hAnsi="Arial" w:cs="Arial"/>
                <w:snapToGrid w:val="0"/>
                <w:sz w:val="18"/>
                <w:szCs w:val="18"/>
              </w:rPr>
              <w:t>type: ProcessMonitor</w:t>
            </w:r>
          </w:p>
          <w:p w14:paraId="02FAC7FB" w14:textId="77777777" w:rsidR="00FE56B6" w:rsidRPr="0001486C" w:rsidRDefault="00FE56B6" w:rsidP="00AC3648">
            <w:pPr>
              <w:spacing w:after="0"/>
              <w:rPr>
                <w:rFonts w:ascii="Arial" w:hAnsi="Arial" w:cs="Arial"/>
                <w:snapToGrid w:val="0"/>
                <w:sz w:val="18"/>
                <w:szCs w:val="18"/>
              </w:rPr>
            </w:pPr>
            <w:r w:rsidRPr="0001486C">
              <w:rPr>
                <w:rFonts w:ascii="Arial" w:hAnsi="Arial" w:cs="Arial"/>
                <w:snapToGrid w:val="0"/>
                <w:sz w:val="18"/>
                <w:szCs w:val="18"/>
              </w:rPr>
              <w:t>multiplicity: 1</w:t>
            </w:r>
          </w:p>
          <w:p w14:paraId="69D6AA0B" w14:textId="77777777" w:rsidR="00FE56B6" w:rsidRPr="0001486C" w:rsidRDefault="00FE56B6" w:rsidP="00AC3648">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6B465B3C" w14:textId="77777777" w:rsidR="00FE56B6" w:rsidRPr="0001486C" w:rsidRDefault="00FE56B6" w:rsidP="00AC3648">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05270B94" w14:textId="77777777" w:rsidR="00FE56B6" w:rsidRPr="0001486C" w:rsidRDefault="00FE56B6" w:rsidP="00AC3648">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45F3ED21" w14:textId="77777777" w:rsidR="00FE56B6" w:rsidRPr="00234308" w:rsidRDefault="00FE56B6" w:rsidP="00AC3648">
            <w:pPr>
              <w:spacing w:after="0"/>
            </w:pPr>
            <w:r w:rsidRPr="0001486C">
              <w:rPr>
                <w:rFonts w:ascii="Arial" w:hAnsi="Arial" w:cs="Arial"/>
                <w:snapToGrid w:val="0"/>
                <w:sz w:val="18"/>
                <w:szCs w:val="18"/>
              </w:rPr>
              <w:t>isNullable: False</w:t>
            </w:r>
          </w:p>
        </w:tc>
      </w:tr>
      <w:tr w:rsidR="00FE56B6" w14:paraId="7B5498E1"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6E88BF" w14:textId="77777777" w:rsidR="00FE56B6" w:rsidRDefault="00FE56B6" w:rsidP="00AC3648">
            <w:pPr>
              <w:pStyle w:val="TAL"/>
              <w:rPr>
                <w:rFonts w:ascii="Courier New" w:hAnsi="Courier New"/>
              </w:rPr>
            </w:pPr>
            <w:proofErr w:type="spellStart"/>
            <w:r w:rsidRPr="0001486C">
              <w:rPr>
                <w:rFonts w:ascii="Courier New" w:hAnsi="Courier New" w:cs="Courier New"/>
                <w:szCs w:val="18"/>
              </w:rPr>
              <w:t>NetworkSliceSubnetController.networkSliceSubnetRef</w:t>
            </w:r>
            <w:proofErr w:type="spellEnd"/>
          </w:p>
        </w:tc>
        <w:tc>
          <w:tcPr>
            <w:tcW w:w="5492" w:type="dxa"/>
            <w:tcBorders>
              <w:top w:val="single" w:sz="4" w:space="0" w:color="auto"/>
              <w:left w:val="single" w:sz="4" w:space="0" w:color="auto"/>
              <w:bottom w:val="single" w:sz="4" w:space="0" w:color="auto"/>
              <w:right w:val="single" w:sz="4" w:space="0" w:color="auto"/>
            </w:tcBorders>
          </w:tcPr>
          <w:p w14:paraId="2D80EFB0" w14:textId="77777777" w:rsidR="00FE56B6" w:rsidRDefault="00FE56B6" w:rsidP="00AC3648">
            <w:pPr>
              <w:pStyle w:val="TAL"/>
              <w:rPr>
                <w:szCs w:val="18"/>
              </w:rPr>
            </w:pPr>
            <w:r>
              <w:rPr>
                <w:szCs w:val="18"/>
              </w:rPr>
              <w:t xml:space="preserve">This attribute specifies the DN of the </w:t>
            </w:r>
            <w:r w:rsidRPr="0002192D">
              <w:rPr>
                <w:rFonts w:ascii="Courier New" w:hAnsi="Courier New" w:cs="Courier New"/>
              </w:rPr>
              <w:t>NetworkSliceSubnet</w:t>
            </w:r>
            <w:r>
              <w:rPr>
                <w:szCs w:val="18"/>
              </w:rPr>
              <w:t xml:space="preserve"> MOI, that the MnS producer has selected to fulfil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 xml:space="preserve">defined in TS 28.531 [26]). </w:t>
            </w:r>
          </w:p>
          <w:p w14:paraId="467806C8" w14:textId="77777777" w:rsidR="00FE56B6" w:rsidRPr="00C5053F" w:rsidRDefault="00FE56B6" w:rsidP="00AC3648">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05A90A51" w14:textId="77777777" w:rsidR="00FE56B6" w:rsidRPr="0001486C" w:rsidRDefault="00FE56B6" w:rsidP="00AC3648">
            <w:pPr>
              <w:spacing w:after="0"/>
              <w:rPr>
                <w:rFonts w:ascii="Arial" w:hAnsi="Arial"/>
                <w:sz w:val="18"/>
                <w:szCs w:val="18"/>
              </w:rPr>
            </w:pPr>
            <w:r w:rsidRPr="0001486C">
              <w:rPr>
                <w:rFonts w:ascii="Arial" w:hAnsi="Arial"/>
                <w:sz w:val="18"/>
                <w:szCs w:val="18"/>
              </w:rPr>
              <w:t>type: DN</w:t>
            </w:r>
          </w:p>
          <w:p w14:paraId="40FD68DE" w14:textId="77777777" w:rsidR="00FE56B6" w:rsidRPr="0001486C" w:rsidRDefault="00FE56B6" w:rsidP="00AC3648">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54ACE344" w14:textId="77777777" w:rsidR="00FE56B6" w:rsidRPr="0001486C" w:rsidRDefault="00FE56B6" w:rsidP="00AC3648">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079780A6" w14:textId="77777777" w:rsidR="00FE56B6" w:rsidRPr="0001486C" w:rsidRDefault="00FE56B6" w:rsidP="00AC3648">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5A2F04B8" w14:textId="77777777" w:rsidR="00FE56B6" w:rsidRPr="0001486C" w:rsidRDefault="00FE56B6" w:rsidP="00AC3648">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58D4EB52" w14:textId="77777777" w:rsidR="00FE56B6" w:rsidRPr="00234308" w:rsidRDefault="00FE56B6" w:rsidP="00AC3648">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FE56B6" w14:paraId="715C1123"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79E5BF" w14:textId="77777777" w:rsidR="00FE56B6" w:rsidRDefault="00FE56B6" w:rsidP="00AC3648">
            <w:pPr>
              <w:pStyle w:val="TAL"/>
              <w:rPr>
                <w:rFonts w:ascii="Courier New" w:hAnsi="Courier New"/>
              </w:rPr>
            </w:pPr>
            <w:proofErr w:type="spellStart"/>
            <w:r w:rsidRPr="0001486C">
              <w:rPr>
                <w:rFonts w:ascii="Courier New" w:hAnsi="Courier New" w:cs="Courier New"/>
              </w:rPr>
              <w:t>availabilityStatus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1A6FD3E3" w14:textId="77777777" w:rsidR="00FE56B6" w:rsidRDefault="00FE56B6" w:rsidP="00AC3648">
            <w:pPr>
              <w:pStyle w:val="TAL"/>
            </w:pPr>
            <w:r>
              <w:t xml:space="preserve">It indicates the availability status of the fulfilment of </w:t>
            </w:r>
            <w:r>
              <w:rPr>
                <w:rFonts w:cs="Arial"/>
                <w:szCs w:val="18"/>
              </w:rPr>
              <w:t xml:space="preserve">network slice or the network slice subnet </w:t>
            </w:r>
            <w:r>
              <w:t>related requirements by the MnS producer</w:t>
            </w:r>
            <w:r>
              <w:rPr>
                <w:rFonts w:cs="Arial"/>
                <w:szCs w:val="18"/>
              </w:rPr>
              <w:t>.</w:t>
            </w:r>
          </w:p>
          <w:p w14:paraId="4F207CE9" w14:textId="77777777" w:rsidR="00FE56B6" w:rsidRDefault="00FE56B6" w:rsidP="00AC3648">
            <w:pPr>
              <w:pStyle w:val="TAL"/>
            </w:pPr>
          </w:p>
          <w:p w14:paraId="2C64E17E" w14:textId="77777777" w:rsidR="00FE56B6" w:rsidRDefault="00FE56B6" w:rsidP="00AC3648">
            <w:pPr>
              <w:pStyle w:val="TAL"/>
              <w:keepNext w:val="0"/>
            </w:pPr>
            <w:r>
              <w:rPr>
                <w:rFonts w:cs="Arial"/>
                <w:szCs w:val="18"/>
              </w:rPr>
              <w:t xml:space="preserve">allowedValues: </w:t>
            </w:r>
            <w:r>
              <w:t>"In test", "Failed", "Power off", "</w:t>
            </w:r>
            <w:proofErr w:type="gramStart"/>
            <w:r>
              <w:t>Off line</w:t>
            </w:r>
            <w:proofErr w:type="gramEnd"/>
            <w:r>
              <w:t>", "Off duty", "Dependency", "Degraded", "Not installed", "Log full".</w:t>
            </w:r>
          </w:p>
          <w:p w14:paraId="352B795D" w14:textId="77777777" w:rsidR="00FE56B6" w:rsidRPr="00C5053F" w:rsidRDefault="00FE56B6" w:rsidP="00AC3648">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5FDBAF6A" w14:textId="77777777" w:rsidR="00FE56B6" w:rsidRPr="0001486C" w:rsidRDefault="00FE56B6" w:rsidP="00AC3648">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09E54C0E" w14:textId="77777777" w:rsidR="00FE56B6" w:rsidRPr="0001486C" w:rsidRDefault="00FE56B6" w:rsidP="00AC3648">
            <w:pPr>
              <w:spacing w:after="0"/>
              <w:rPr>
                <w:rFonts w:ascii="Arial" w:hAnsi="Arial" w:cs="Arial"/>
                <w:sz w:val="18"/>
                <w:szCs w:val="18"/>
              </w:rPr>
            </w:pPr>
            <w:r w:rsidRPr="0001486C">
              <w:rPr>
                <w:rFonts w:ascii="Arial" w:hAnsi="Arial" w:cs="Arial"/>
                <w:sz w:val="18"/>
                <w:szCs w:val="18"/>
              </w:rPr>
              <w:t>multiplicity: *</w:t>
            </w:r>
          </w:p>
          <w:p w14:paraId="3CA360B2" w14:textId="77777777" w:rsidR="00FE56B6" w:rsidRPr="0001486C" w:rsidRDefault="00FE56B6" w:rsidP="00AC3648">
            <w:pPr>
              <w:spacing w:after="0"/>
              <w:rPr>
                <w:rFonts w:ascii="Arial" w:hAnsi="Arial" w:cs="Arial"/>
                <w:sz w:val="18"/>
                <w:szCs w:val="18"/>
              </w:rPr>
            </w:pPr>
            <w:proofErr w:type="spellStart"/>
            <w:r w:rsidRPr="0001486C">
              <w:rPr>
                <w:rFonts w:ascii="Arial" w:hAnsi="Arial" w:cs="Arial"/>
                <w:sz w:val="18"/>
                <w:szCs w:val="18"/>
              </w:rPr>
              <w:t>isOrdered</w:t>
            </w:r>
            <w:proofErr w:type="spellEnd"/>
            <w:r w:rsidRPr="0001486C">
              <w:rPr>
                <w:rFonts w:ascii="Arial" w:hAnsi="Arial" w:cs="Arial"/>
                <w:sz w:val="18"/>
                <w:szCs w:val="18"/>
              </w:rPr>
              <w:t>: False</w:t>
            </w:r>
          </w:p>
          <w:p w14:paraId="62C15B90" w14:textId="77777777" w:rsidR="00FE56B6" w:rsidRPr="0001486C" w:rsidRDefault="00FE56B6" w:rsidP="00AC3648">
            <w:pPr>
              <w:spacing w:after="0"/>
              <w:rPr>
                <w:rFonts w:ascii="Arial" w:hAnsi="Arial" w:cs="Arial"/>
                <w:sz w:val="18"/>
                <w:szCs w:val="18"/>
              </w:rPr>
            </w:pPr>
            <w:proofErr w:type="spellStart"/>
            <w:r w:rsidRPr="0001486C">
              <w:rPr>
                <w:rFonts w:ascii="Arial" w:hAnsi="Arial" w:cs="Arial"/>
                <w:sz w:val="18"/>
                <w:szCs w:val="18"/>
              </w:rPr>
              <w:t>isUnique</w:t>
            </w:r>
            <w:proofErr w:type="spellEnd"/>
            <w:r w:rsidRPr="0001486C">
              <w:rPr>
                <w:rFonts w:ascii="Arial" w:hAnsi="Arial" w:cs="Arial"/>
                <w:sz w:val="18"/>
                <w:szCs w:val="18"/>
              </w:rPr>
              <w:t>: True</w:t>
            </w:r>
          </w:p>
          <w:p w14:paraId="2EE2876B" w14:textId="77777777" w:rsidR="00FE56B6" w:rsidRPr="0001486C" w:rsidRDefault="00FE56B6" w:rsidP="00AC3648">
            <w:pPr>
              <w:spacing w:after="0"/>
              <w:rPr>
                <w:rFonts w:ascii="Arial" w:hAnsi="Arial" w:cs="Arial"/>
                <w:sz w:val="18"/>
                <w:szCs w:val="18"/>
              </w:rPr>
            </w:pPr>
            <w:proofErr w:type="spellStart"/>
            <w:r w:rsidRPr="0001486C">
              <w:rPr>
                <w:rFonts w:ascii="Arial" w:hAnsi="Arial" w:cs="Arial"/>
                <w:sz w:val="18"/>
                <w:szCs w:val="18"/>
              </w:rPr>
              <w:t>defaultValue</w:t>
            </w:r>
            <w:proofErr w:type="spellEnd"/>
            <w:r w:rsidRPr="0001486C">
              <w:rPr>
                <w:rFonts w:ascii="Arial" w:hAnsi="Arial" w:cs="Arial"/>
                <w:sz w:val="18"/>
                <w:szCs w:val="18"/>
              </w:rPr>
              <w:t>: None</w:t>
            </w:r>
          </w:p>
          <w:p w14:paraId="4371E11F" w14:textId="77777777" w:rsidR="00FE56B6" w:rsidRPr="0001486C" w:rsidRDefault="00FE56B6" w:rsidP="00AC3648">
            <w:pPr>
              <w:pStyle w:val="TAL"/>
              <w:rPr>
                <w:rFonts w:cs="Arial"/>
                <w:snapToGrid w:val="0"/>
                <w:szCs w:val="18"/>
              </w:rPr>
            </w:pPr>
            <w:r w:rsidRPr="0001486C">
              <w:rPr>
                <w:rFonts w:cs="Arial"/>
                <w:snapToGrid w:val="0"/>
                <w:szCs w:val="18"/>
              </w:rPr>
              <w:t>allowedValues: N/A</w:t>
            </w:r>
          </w:p>
          <w:p w14:paraId="02D64685" w14:textId="77777777" w:rsidR="00FE56B6" w:rsidRPr="00234308" w:rsidRDefault="00FE56B6" w:rsidP="00AC3648">
            <w:pPr>
              <w:spacing w:after="0"/>
            </w:pPr>
            <w:r w:rsidRPr="0001486C">
              <w:rPr>
                <w:rFonts w:ascii="Arial" w:hAnsi="Arial" w:cs="Arial"/>
                <w:sz w:val="18"/>
                <w:szCs w:val="18"/>
              </w:rPr>
              <w:t>isNullable:</w:t>
            </w:r>
            <w:r>
              <w:rPr>
                <w:rFonts w:ascii="Arial" w:hAnsi="Arial" w:cs="Arial"/>
                <w:sz w:val="18"/>
                <w:szCs w:val="18"/>
              </w:rPr>
              <w:t xml:space="preserve"> False</w:t>
            </w:r>
          </w:p>
        </w:tc>
      </w:tr>
      <w:tr w:rsidR="00FE56B6" w14:paraId="41C14B44" w14:textId="77777777" w:rsidTr="00AC3648">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740A6E17" w14:textId="77777777" w:rsidR="00FE56B6" w:rsidRDefault="00FE56B6" w:rsidP="00AC3648">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4F2E5B5F" w14:textId="77777777" w:rsidR="00FE56B6" w:rsidRDefault="00FE56B6" w:rsidP="00AC3648">
            <w:pPr>
              <w:pStyle w:val="NO"/>
            </w:pPr>
            <w:r>
              <w:t>NOTE 2: void</w:t>
            </w:r>
          </w:p>
          <w:p w14:paraId="40741E75" w14:textId="77777777" w:rsidR="00FE56B6" w:rsidRDefault="00FE56B6" w:rsidP="00AC3648">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2F714499" w14:textId="77777777" w:rsidR="00FE56B6" w:rsidRDefault="00FE56B6" w:rsidP="00FE56B6"/>
    <w:p w14:paraId="52E0B3B6" w14:textId="77777777" w:rsidR="0024522E" w:rsidRDefault="0024522E" w:rsidP="0024522E">
      <w:pPr>
        <w:pStyle w:val="PL"/>
        <w:rPr>
          <w:lang w:val="en-IE"/>
        </w:rPr>
      </w:pPr>
    </w:p>
    <w:p w14:paraId="72EC3FE9" w14:textId="77777777" w:rsidR="0024522E" w:rsidRPr="00FB1EF9" w:rsidRDefault="0024522E" w:rsidP="0024522E">
      <w:pPr>
        <w:pStyle w:val="PL"/>
        <w:rPr>
          <w:lang w:val="en-I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522E" w14:paraId="402C29E9" w14:textId="77777777" w:rsidTr="00AC36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D9675A5" w14:textId="77777777" w:rsidR="0024522E" w:rsidRDefault="0024522E" w:rsidP="00AC3648">
            <w:pPr>
              <w:jc w:val="center"/>
              <w:rPr>
                <w:rFonts w:ascii="Arial" w:hAnsi="Arial" w:cs="Arial"/>
                <w:b/>
                <w:bCs/>
                <w:sz w:val="28"/>
                <w:szCs w:val="28"/>
                <w:lang w:val="en-US"/>
              </w:rPr>
            </w:pPr>
            <w:r>
              <w:rPr>
                <w:rFonts w:ascii="Arial" w:hAnsi="Arial" w:cs="Arial"/>
                <w:b/>
                <w:bCs/>
                <w:sz w:val="28"/>
                <w:szCs w:val="28"/>
                <w:lang w:eastAsia="zh-CN"/>
              </w:rPr>
              <w:t>End of Changes</w:t>
            </w:r>
          </w:p>
        </w:tc>
      </w:tr>
    </w:tbl>
    <w:p w14:paraId="7950A9EE" w14:textId="77777777" w:rsidR="0024522E" w:rsidRDefault="0024522E" w:rsidP="0024522E">
      <w:pPr>
        <w:rPr>
          <w:noProof/>
        </w:rPr>
      </w:pPr>
    </w:p>
    <w:p w14:paraId="26940AF2" w14:textId="77777777" w:rsidR="0024522E" w:rsidRDefault="0024522E" w:rsidP="0024522E">
      <w:pPr>
        <w:rPr>
          <w:noProof/>
        </w:rPr>
      </w:pPr>
    </w:p>
    <w:sectPr w:rsidR="0024522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482EF" w14:textId="77777777" w:rsidR="00A6552A" w:rsidRDefault="00A6552A">
      <w:r>
        <w:separator/>
      </w:r>
    </w:p>
  </w:endnote>
  <w:endnote w:type="continuationSeparator" w:id="0">
    <w:p w14:paraId="2F6DFA04" w14:textId="77777777" w:rsidR="00A6552A" w:rsidRDefault="00A65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32650" w14:textId="77777777" w:rsidR="00A6552A" w:rsidRDefault="00A6552A">
      <w:r>
        <w:separator/>
      </w:r>
    </w:p>
  </w:footnote>
  <w:footnote w:type="continuationSeparator" w:id="0">
    <w:p w14:paraId="61147574" w14:textId="77777777" w:rsidR="00A6552A" w:rsidRDefault="00A655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9"/>
  </w:num>
  <w:num w:numId="5" w16cid:durableId="1797479988">
    <w:abstractNumId w:val="10"/>
  </w:num>
  <w:num w:numId="6" w16cid:durableId="1328556882">
    <w:abstractNumId w:val="8"/>
  </w:num>
  <w:num w:numId="7" w16cid:durableId="799686577">
    <w:abstractNumId w:val="6"/>
  </w:num>
  <w:num w:numId="8" w16cid:durableId="778840793">
    <w:abstractNumId w:val="5"/>
  </w:num>
  <w:num w:numId="9" w16cid:durableId="124350410">
    <w:abstractNumId w:val="4"/>
  </w:num>
  <w:num w:numId="10" w16cid:durableId="1740787454">
    <w:abstractNumId w:val="7"/>
  </w:num>
  <w:num w:numId="11" w16cid:durableId="79792004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0BB7"/>
    <w:rsid w:val="00022E4A"/>
    <w:rsid w:val="00046C34"/>
    <w:rsid w:val="00075A9E"/>
    <w:rsid w:val="0007781E"/>
    <w:rsid w:val="00080089"/>
    <w:rsid w:val="0009007A"/>
    <w:rsid w:val="00097A93"/>
    <w:rsid w:val="000A6394"/>
    <w:rsid w:val="000B4487"/>
    <w:rsid w:val="000B7FED"/>
    <w:rsid w:val="000C038A"/>
    <w:rsid w:val="000C6598"/>
    <w:rsid w:val="000D44B3"/>
    <w:rsid w:val="000E014D"/>
    <w:rsid w:val="000E2A0B"/>
    <w:rsid w:val="000F788F"/>
    <w:rsid w:val="00122DBE"/>
    <w:rsid w:val="0013276D"/>
    <w:rsid w:val="001349A0"/>
    <w:rsid w:val="001365B9"/>
    <w:rsid w:val="00145D43"/>
    <w:rsid w:val="00150220"/>
    <w:rsid w:val="0015249D"/>
    <w:rsid w:val="00156FAF"/>
    <w:rsid w:val="001751DB"/>
    <w:rsid w:val="00192C46"/>
    <w:rsid w:val="00193670"/>
    <w:rsid w:val="001A08B3"/>
    <w:rsid w:val="001A47D9"/>
    <w:rsid w:val="001A7B60"/>
    <w:rsid w:val="001B52F0"/>
    <w:rsid w:val="001B7A65"/>
    <w:rsid w:val="001E0686"/>
    <w:rsid w:val="001E293E"/>
    <w:rsid w:val="001E41F3"/>
    <w:rsid w:val="001F2C97"/>
    <w:rsid w:val="001F7A94"/>
    <w:rsid w:val="0020412E"/>
    <w:rsid w:val="002231BE"/>
    <w:rsid w:val="00230AD6"/>
    <w:rsid w:val="0023220D"/>
    <w:rsid w:val="0024522E"/>
    <w:rsid w:val="00254C80"/>
    <w:rsid w:val="0026004D"/>
    <w:rsid w:val="002640DD"/>
    <w:rsid w:val="00275D12"/>
    <w:rsid w:val="00284C99"/>
    <w:rsid w:val="00284FEB"/>
    <w:rsid w:val="002860C4"/>
    <w:rsid w:val="00292612"/>
    <w:rsid w:val="002A15F0"/>
    <w:rsid w:val="002A246B"/>
    <w:rsid w:val="002B23F5"/>
    <w:rsid w:val="002B5741"/>
    <w:rsid w:val="002C1A1C"/>
    <w:rsid w:val="002E472E"/>
    <w:rsid w:val="002F0D54"/>
    <w:rsid w:val="002F5BEA"/>
    <w:rsid w:val="00305409"/>
    <w:rsid w:val="00311AD0"/>
    <w:rsid w:val="00314960"/>
    <w:rsid w:val="0034108E"/>
    <w:rsid w:val="003609EF"/>
    <w:rsid w:val="0036231A"/>
    <w:rsid w:val="00364BDA"/>
    <w:rsid w:val="0036798E"/>
    <w:rsid w:val="00374DD4"/>
    <w:rsid w:val="0038073D"/>
    <w:rsid w:val="003A49CB"/>
    <w:rsid w:val="003B349A"/>
    <w:rsid w:val="003B3A50"/>
    <w:rsid w:val="003C1585"/>
    <w:rsid w:val="003E1A36"/>
    <w:rsid w:val="003F7F55"/>
    <w:rsid w:val="00405AD1"/>
    <w:rsid w:val="004073D6"/>
    <w:rsid w:val="00410371"/>
    <w:rsid w:val="00415857"/>
    <w:rsid w:val="004242F1"/>
    <w:rsid w:val="00437E42"/>
    <w:rsid w:val="00447BF4"/>
    <w:rsid w:val="00474400"/>
    <w:rsid w:val="0048797F"/>
    <w:rsid w:val="004A1D7B"/>
    <w:rsid w:val="004A52C6"/>
    <w:rsid w:val="004B5307"/>
    <w:rsid w:val="004B75B7"/>
    <w:rsid w:val="004C1621"/>
    <w:rsid w:val="004D1D31"/>
    <w:rsid w:val="004E0CF5"/>
    <w:rsid w:val="004E3B91"/>
    <w:rsid w:val="004F5540"/>
    <w:rsid w:val="00500912"/>
    <w:rsid w:val="005009D9"/>
    <w:rsid w:val="005100ED"/>
    <w:rsid w:val="0051580D"/>
    <w:rsid w:val="00515FA8"/>
    <w:rsid w:val="00516662"/>
    <w:rsid w:val="00540339"/>
    <w:rsid w:val="00547111"/>
    <w:rsid w:val="00551834"/>
    <w:rsid w:val="00552668"/>
    <w:rsid w:val="00562DEE"/>
    <w:rsid w:val="005658F2"/>
    <w:rsid w:val="00592D74"/>
    <w:rsid w:val="005D3A16"/>
    <w:rsid w:val="005D6EAF"/>
    <w:rsid w:val="005E2C44"/>
    <w:rsid w:val="00604D5F"/>
    <w:rsid w:val="00621188"/>
    <w:rsid w:val="006257ED"/>
    <w:rsid w:val="00634547"/>
    <w:rsid w:val="0065536E"/>
    <w:rsid w:val="0066089B"/>
    <w:rsid w:val="00665C47"/>
    <w:rsid w:val="00666383"/>
    <w:rsid w:val="00667204"/>
    <w:rsid w:val="0068622F"/>
    <w:rsid w:val="0069348F"/>
    <w:rsid w:val="00695808"/>
    <w:rsid w:val="006B012B"/>
    <w:rsid w:val="006B46FB"/>
    <w:rsid w:val="006D14DA"/>
    <w:rsid w:val="006E1F6D"/>
    <w:rsid w:val="006E21FB"/>
    <w:rsid w:val="007101A6"/>
    <w:rsid w:val="007106D8"/>
    <w:rsid w:val="00713681"/>
    <w:rsid w:val="00772123"/>
    <w:rsid w:val="007777DC"/>
    <w:rsid w:val="007815AD"/>
    <w:rsid w:val="00785599"/>
    <w:rsid w:val="0078640E"/>
    <w:rsid w:val="00792342"/>
    <w:rsid w:val="007977A8"/>
    <w:rsid w:val="007B0027"/>
    <w:rsid w:val="007B512A"/>
    <w:rsid w:val="007C058E"/>
    <w:rsid w:val="007C2097"/>
    <w:rsid w:val="007D6A07"/>
    <w:rsid w:val="007F7259"/>
    <w:rsid w:val="008040A8"/>
    <w:rsid w:val="0081172F"/>
    <w:rsid w:val="00826D53"/>
    <w:rsid w:val="008279FA"/>
    <w:rsid w:val="008467FC"/>
    <w:rsid w:val="00857941"/>
    <w:rsid w:val="00861743"/>
    <w:rsid w:val="008626E7"/>
    <w:rsid w:val="00870EE7"/>
    <w:rsid w:val="00875995"/>
    <w:rsid w:val="00880A55"/>
    <w:rsid w:val="008863B9"/>
    <w:rsid w:val="008A2E9C"/>
    <w:rsid w:val="008A45A6"/>
    <w:rsid w:val="008B7764"/>
    <w:rsid w:val="008B7EEC"/>
    <w:rsid w:val="008D39FE"/>
    <w:rsid w:val="008F0B11"/>
    <w:rsid w:val="008F3789"/>
    <w:rsid w:val="008F686C"/>
    <w:rsid w:val="008F7B30"/>
    <w:rsid w:val="009148DE"/>
    <w:rsid w:val="00920A0A"/>
    <w:rsid w:val="00921497"/>
    <w:rsid w:val="00941E30"/>
    <w:rsid w:val="00943045"/>
    <w:rsid w:val="009777D9"/>
    <w:rsid w:val="00991B88"/>
    <w:rsid w:val="0099384B"/>
    <w:rsid w:val="00997C2A"/>
    <w:rsid w:val="009A5753"/>
    <w:rsid w:val="009A579D"/>
    <w:rsid w:val="009D4848"/>
    <w:rsid w:val="009D7349"/>
    <w:rsid w:val="009D7AAA"/>
    <w:rsid w:val="009E2A11"/>
    <w:rsid w:val="009E3297"/>
    <w:rsid w:val="009F734F"/>
    <w:rsid w:val="00A00331"/>
    <w:rsid w:val="00A1069F"/>
    <w:rsid w:val="00A11C6E"/>
    <w:rsid w:val="00A16260"/>
    <w:rsid w:val="00A246B6"/>
    <w:rsid w:val="00A347B4"/>
    <w:rsid w:val="00A3676A"/>
    <w:rsid w:val="00A41DC1"/>
    <w:rsid w:val="00A47E70"/>
    <w:rsid w:val="00A50CF0"/>
    <w:rsid w:val="00A57758"/>
    <w:rsid w:val="00A6552A"/>
    <w:rsid w:val="00A7671C"/>
    <w:rsid w:val="00A9188D"/>
    <w:rsid w:val="00AA2CBC"/>
    <w:rsid w:val="00AB3ABC"/>
    <w:rsid w:val="00AB5981"/>
    <w:rsid w:val="00AC5820"/>
    <w:rsid w:val="00AD1CD8"/>
    <w:rsid w:val="00AE5DD8"/>
    <w:rsid w:val="00AF3113"/>
    <w:rsid w:val="00B13F88"/>
    <w:rsid w:val="00B1564F"/>
    <w:rsid w:val="00B21574"/>
    <w:rsid w:val="00B258BB"/>
    <w:rsid w:val="00B566C5"/>
    <w:rsid w:val="00B67B97"/>
    <w:rsid w:val="00B722D8"/>
    <w:rsid w:val="00B91845"/>
    <w:rsid w:val="00B968C8"/>
    <w:rsid w:val="00BA11CD"/>
    <w:rsid w:val="00BA3EC5"/>
    <w:rsid w:val="00BA51D9"/>
    <w:rsid w:val="00BB5DFC"/>
    <w:rsid w:val="00BB6D15"/>
    <w:rsid w:val="00BD279D"/>
    <w:rsid w:val="00BD6BB8"/>
    <w:rsid w:val="00BD7981"/>
    <w:rsid w:val="00BF27A2"/>
    <w:rsid w:val="00C10167"/>
    <w:rsid w:val="00C12D8A"/>
    <w:rsid w:val="00C52CFA"/>
    <w:rsid w:val="00C66BA2"/>
    <w:rsid w:val="00C851F7"/>
    <w:rsid w:val="00C91C36"/>
    <w:rsid w:val="00C95985"/>
    <w:rsid w:val="00CB6007"/>
    <w:rsid w:val="00CC5026"/>
    <w:rsid w:val="00CC68D0"/>
    <w:rsid w:val="00CC73A7"/>
    <w:rsid w:val="00CF5C18"/>
    <w:rsid w:val="00D03D5D"/>
    <w:rsid w:val="00D03F9A"/>
    <w:rsid w:val="00D06D51"/>
    <w:rsid w:val="00D14C38"/>
    <w:rsid w:val="00D24991"/>
    <w:rsid w:val="00D50255"/>
    <w:rsid w:val="00D66520"/>
    <w:rsid w:val="00D75525"/>
    <w:rsid w:val="00DA0434"/>
    <w:rsid w:val="00DA424C"/>
    <w:rsid w:val="00DA5882"/>
    <w:rsid w:val="00DC4C24"/>
    <w:rsid w:val="00DD453F"/>
    <w:rsid w:val="00DE34CF"/>
    <w:rsid w:val="00DE5824"/>
    <w:rsid w:val="00E02E76"/>
    <w:rsid w:val="00E054E2"/>
    <w:rsid w:val="00E13F3D"/>
    <w:rsid w:val="00E16EE9"/>
    <w:rsid w:val="00E22A30"/>
    <w:rsid w:val="00E30B84"/>
    <w:rsid w:val="00E34898"/>
    <w:rsid w:val="00E42DBC"/>
    <w:rsid w:val="00E76817"/>
    <w:rsid w:val="00E81929"/>
    <w:rsid w:val="00E834BB"/>
    <w:rsid w:val="00E95F20"/>
    <w:rsid w:val="00EB09B7"/>
    <w:rsid w:val="00EC7636"/>
    <w:rsid w:val="00EE5F1A"/>
    <w:rsid w:val="00EE7D7C"/>
    <w:rsid w:val="00EF5EFF"/>
    <w:rsid w:val="00EF7329"/>
    <w:rsid w:val="00F01566"/>
    <w:rsid w:val="00F135F8"/>
    <w:rsid w:val="00F25D98"/>
    <w:rsid w:val="00F300FB"/>
    <w:rsid w:val="00F34535"/>
    <w:rsid w:val="00F52860"/>
    <w:rsid w:val="00F53069"/>
    <w:rsid w:val="00F55D38"/>
    <w:rsid w:val="00F67A50"/>
    <w:rsid w:val="00FA0080"/>
    <w:rsid w:val="00FB6386"/>
    <w:rsid w:val="00FD1DE1"/>
    <w:rsid w:val="00FD2F21"/>
    <w:rsid w:val="00FE568B"/>
    <w:rsid w:val="00FE56B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locked/>
    <w:rsid w:val="00E834BB"/>
    <w:rPr>
      <w:rFonts w:ascii="Times New Roman" w:hAnsi="Times New Roman"/>
      <w:lang w:val="en-GB" w:eastAsia="en-US"/>
    </w:rPr>
  </w:style>
  <w:style w:type="character" w:customStyle="1" w:styleId="PLChar">
    <w:name w:val="PL Char"/>
    <w:link w:val="PL"/>
    <w:qFormat/>
    <w:locked/>
    <w:rsid w:val="0024522E"/>
    <w:rPr>
      <w:rFonts w:ascii="Courier New" w:hAnsi="Courier New"/>
      <w:sz w:val="16"/>
      <w:lang w:val="en-GB" w:eastAsia="en-US"/>
    </w:rPr>
  </w:style>
  <w:style w:type="character" w:customStyle="1" w:styleId="TALChar">
    <w:name w:val="TAL Char"/>
    <w:link w:val="TAL"/>
    <w:qFormat/>
    <w:locked/>
    <w:rsid w:val="00551834"/>
    <w:rPr>
      <w:rFonts w:ascii="Arial" w:hAnsi="Arial"/>
      <w:sz w:val="18"/>
      <w:lang w:val="en-GB" w:eastAsia="en-US"/>
    </w:rPr>
  </w:style>
  <w:style w:type="character" w:customStyle="1" w:styleId="TACChar">
    <w:name w:val="TAC Char"/>
    <w:link w:val="TAC"/>
    <w:qFormat/>
    <w:locked/>
    <w:rsid w:val="00551834"/>
    <w:rPr>
      <w:rFonts w:ascii="Arial" w:hAnsi="Arial"/>
      <w:sz w:val="18"/>
      <w:lang w:val="en-GB" w:eastAsia="en-US"/>
    </w:rPr>
  </w:style>
  <w:style w:type="character" w:customStyle="1" w:styleId="THChar">
    <w:name w:val="TH Char"/>
    <w:link w:val="TH"/>
    <w:qFormat/>
    <w:locked/>
    <w:rsid w:val="00551834"/>
    <w:rPr>
      <w:rFonts w:ascii="Arial" w:hAnsi="Arial"/>
      <w:b/>
      <w:lang w:val="en-GB" w:eastAsia="en-US"/>
    </w:rPr>
  </w:style>
  <w:style w:type="character" w:customStyle="1" w:styleId="TAHCar">
    <w:name w:val="TAH Car"/>
    <w:link w:val="TAH"/>
    <w:locked/>
    <w:rsid w:val="00551834"/>
    <w:rPr>
      <w:rFonts w:ascii="Arial" w:hAnsi="Arial"/>
      <w:b/>
      <w:sz w:val="18"/>
      <w:lang w:val="en-GB" w:eastAsia="en-US"/>
    </w:rPr>
  </w:style>
  <w:style w:type="paragraph" w:customStyle="1" w:styleId="TAJ">
    <w:name w:val="TAJ"/>
    <w:basedOn w:val="TH"/>
    <w:rsid w:val="00FE56B6"/>
  </w:style>
  <w:style w:type="paragraph" w:customStyle="1" w:styleId="Guidance">
    <w:name w:val="Guidance"/>
    <w:basedOn w:val="Normal"/>
    <w:rsid w:val="00FE56B6"/>
    <w:rPr>
      <w:i/>
      <w:color w:val="0000FF"/>
    </w:rPr>
  </w:style>
  <w:style w:type="character" w:customStyle="1" w:styleId="BalloonTextChar">
    <w:name w:val="Balloon Text Char"/>
    <w:link w:val="BalloonText"/>
    <w:rsid w:val="00FE56B6"/>
    <w:rPr>
      <w:rFonts w:ascii="Tahoma" w:hAnsi="Tahoma" w:cs="Tahoma"/>
      <w:sz w:val="16"/>
      <w:szCs w:val="16"/>
      <w:lang w:val="en-GB" w:eastAsia="en-US"/>
    </w:rPr>
  </w:style>
  <w:style w:type="table" w:styleId="TableGrid">
    <w:name w:val="Table Grid"/>
    <w:basedOn w:val="TableNormal"/>
    <w:uiPriority w:val="59"/>
    <w:rsid w:val="00FE56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E56B6"/>
    <w:rPr>
      <w:color w:val="605E5C"/>
      <w:shd w:val="clear" w:color="auto" w:fill="E1DFDD"/>
    </w:rPr>
  </w:style>
  <w:style w:type="character" w:customStyle="1" w:styleId="Heading1Char">
    <w:name w:val="Heading 1 Char"/>
    <w:link w:val="Heading1"/>
    <w:uiPriority w:val="9"/>
    <w:rsid w:val="00FE56B6"/>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uiPriority w:val="9"/>
    <w:rsid w:val="00FE56B6"/>
    <w:rPr>
      <w:rFonts w:ascii="Arial" w:hAnsi="Arial"/>
      <w:sz w:val="32"/>
      <w:lang w:val="en-GB" w:eastAsia="en-US"/>
    </w:rPr>
  </w:style>
  <w:style w:type="character" w:customStyle="1" w:styleId="Heading3Char">
    <w:name w:val="Heading 3 Char"/>
    <w:aliases w:val="h3 Char"/>
    <w:link w:val="Heading3"/>
    <w:uiPriority w:val="9"/>
    <w:rsid w:val="00FE56B6"/>
    <w:rPr>
      <w:rFonts w:ascii="Arial" w:hAnsi="Arial"/>
      <w:sz w:val="28"/>
      <w:lang w:val="en-GB" w:eastAsia="en-US"/>
    </w:rPr>
  </w:style>
  <w:style w:type="character" w:customStyle="1" w:styleId="Heading4Char">
    <w:name w:val="Heading 4 Char"/>
    <w:link w:val="Heading4"/>
    <w:uiPriority w:val="9"/>
    <w:rsid w:val="00FE56B6"/>
    <w:rPr>
      <w:rFonts w:ascii="Arial" w:hAnsi="Arial"/>
      <w:sz w:val="24"/>
      <w:lang w:val="en-GB" w:eastAsia="en-US"/>
    </w:rPr>
  </w:style>
  <w:style w:type="character" w:customStyle="1" w:styleId="Heading5Char">
    <w:name w:val="Heading 5 Char"/>
    <w:link w:val="Heading5"/>
    <w:uiPriority w:val="9"/>
    <w:rsid w:val="00FE56B6"/>
    <w:rPr>
      <w:rFonts w:ascii="Arial" w:hAnsi="Arial"/>
      <w:sz w:val="22"/>
      <w:lang w:val="en-GB" w:eastAsia="en-US"/>
    </w:rPr>
  </w:style>
  <w:style w:type="character" w:customStyle="1" w:styleId="Heading6Char">
    <w:name w:val="Heading 6 Char"/>
    <w:link w:val="Heading6"/>
    <w:uiPriority w:val="9"/>
    <w:rsid w:val="00FE56B6"/>
    <w:rPr>
      <w:rFonts w:ascii="Arial" w:hAnsi="Arial"/>
      <w:lang w:val="en-GB" w:eastAsia="en-US"/>
    </w:rPr>
  </w:style>
  <w:style w:type="character" w:customStyle="1" w:styleId="Heading7Char">
    <w:name w:val="Heading 7 Char"/>
    <w:link w:val="Heading7"/>
    <w:uiPriority w:val="9"/>
    <w:rsid w:val="00FE56B6"/>
    <w:rPr>
      <w:rFonts w:ascii="Arial" w:hAnsi="Arial"/>
      <w:lang w:val="en-GB" w:eastAsia="en-US"/>
    </w:rPr>
  </w:style>
  <w:style w:type="character" w:customStyle="1" w:styleId="Heading8Char">
    <w:name w:val="Heading 8 Char"/>
    <w:link w:val="Heading8"/>
    <w:uiPriority w:val="9"/>
    <w:rsid w:val="00FE56B6"/>
    <w:rPr>
      <w:rFonts w:ascii="Arial" w:hAnsi="Arial"/>
      <w:sz w:val="36"/>
      <w:lang w:val="en-GB" w:eastAsia="en-US"/>
    </w:rPr>
  </w:style>
  <w:style w:type="character" w:customStyle="1" w:styleId="Heading9Char">
    <w:name w:val="Heading 9 Char"/>
    <w:link w:val="Heading9"/>
    <w:uiPriority w:val="9"/>
    <w:rsid w:val="00FE56B6"/>
    <w:rPr>
      <w:rFonts w:ascii="Arial" w:hAnsi="Arial"/>
      <w:sz w:val="36"/>
      <w:lang w:val="en-GB" w:eastAsia="en-US"/>
    </w:rPr>
  </w:style>
  <w:style w:type="character" w:styleId="HTMLCode">
    <w:name w:val="HTML Code"/>
    <w:uiPriority w:val="99"/>
    <w:unhideWhenUsed/>
    <w:rsid w:val="00FE56B6"/>
    <w:rPr>
      <w:rFonts w:ascii="Courier New" w:eastAsia="Times New Roman" w:hAnsi="Courier New" w:cs="Courier New" w:hint="default"/>
      <w:sz w:val="20"/>
      <w:szCs w:val="20"/>
    </w:rPr>
  </w:style>
  <w:style w:type="character" w:customStyle="1" w:styleId="Heading3Char1">
    <w:name w:val="Heading 3 Char1"/>
    <w:aliases w:val="h3 Char1"/>
    <w:semiHidden/>
    <w:rsid w:val="00FE56B6"/>
    <w:rPr>
      <w:rFonts w:ascii="Calibri Light" w:eastAsia="Times New Roman" w:hAnsi="Calibri Light" w:cs="Times New Roman"/>
      <w:color w:val="1F3763"/>
      <w:sz w:val="24"/>
      <w:szCs w:val="24"/>
      <w:lang w:eastAsia="en-US"/>
    </w:rPr>
  </w:style>
  <w:style w:type="paragraph" w:customStyle="1" w:styleId="msonormal0">
    <w:name w:val="msonormal"/>
    <w:basedOn w:val="Normal"/>
    <w:rsid w:val="00FE56B6"/>
    <w:pPr>
      <w:spacing w:before="100" w:beforeAutospacing="1" w:after="100" w:afterAutospacing="1"/>
    </w:pPr>
    <w:rPr>
      <w:sz w:val="24"/>
      <w:szCs w:val="24"/>
      <w:lang w:eastAsia="en-GB"/>
    </w:rPr>
  </w:style>
  <w:style w:type="character" w:customStyle="1" w:styleId="FootnoteTextChar">
    <w:name w:val="Footnote Text Char"/>
    <w:link w:val="FootnoteText"/>
    <w:rsid w:val="00FE56B6"/>
    <w:rPr>
      <w:rFonts w:ascii="Times New Roman" w:hAnsi="Times New Roman"/>
      <w:sz w:val="16"/>
      <w:lang w:val="en-GB" w:eastAsia="en-US"/>
    </w:rPr>
  </w:style>
  <w:style w:type="character" w:customStyle="1" w:styleId="CommentTextChar">
    <w:name w:val="Comment Text Char"/>
    <w:link w:val="CommentText"/>
    <w:qFormat/>
    <w:rsid w:val="00FE56B6"/>
    <w:rPr>
      <w:rFonts w:ascii="Times New Roman" w:hAnsi="Times New Roman"/>
      <w:lang w:val="en-GB" w:eastAsia="en-US"/>
    </w:rPr>
  </w:style>
  <w:style w:type="character" w:customStyle="1" w:styleId="FooterChar">
    <w:name w:val="Footer Char"/>
    <w:link w:val="Footer"/>
    <w:uiPriority w:val="99"/>
    <w:rsid w:val="00FE56B6"/>
    <w:rPr>
      <w:rFonts w:ascii="Arial" w:hAnsi="Arial"/>
      <w:b/>
      <w:i/>
      <w:sz w:val="18"/>
      <w:lang w:val="en-GB" w:eastAsia="en-US"/>
    </w:rPr>
  </w:style>
  <w:style w:type="character" w:customStyle="1" w:styleId="DocumentMapChar">
    <w:name w:val="Document Map Char"/>
    <w:link w:val="DocumentMap"/>
    <w:rsid w:val="00FE56B6"/>
    <w:rPr>
      <w:rFonts w:ascii="Tahoma" w:hAnsi="Tahoma" w:cs="Tahoma"/>
      <w:shd w:val="clear" w:color="auto" w:fill="000080"/>
      <w:lang w:val="en-GB" w:eastAsia="en-US"/>
    </w:rPr>
  </w:style>
  <w:style w:type="character" w:customStyle="1" w:styleId="CommentSubjectChar">
    <w:name w:val="Comment Subject Char"/>
    <w:link w:val="CommentSubject"/>
    <w:rsid w:val="00FE56B6"/>
    <w:rPr>
      <w:rFonts w:ascii="Times New Roman" w:hAnsi="Times New Roman"/>
      <w:b/>
      <w:bCs/>
      <w:lang w:val="en-GB" w:eastAsia="en-US"/>
    </w:rPr>
  </w:style>
  <w:style w:type="paragraph" w:styleId="Revision">
    <w:name w:val="Revision"/>
    <w:uiPriority w:val="99"/>
    <w:semiHidden/>
    <w:rsid w:val="00FE56B6"/>
    <w:rPr>
      <w:rFonts w:ascii="Times New Roman" w:eastAsia="SimSun" w:hAnsi="Times New Roman"/>
      <w:lang w:val="en-GB" w:eastAsia="en-US"/>
    </w:rPr>
  </w:style>
  <w:style w:type="character" w:customStyle="1" w:styleId="EXChar">
    <w:name w:val="EX Char"/>
    <w:link w:val="EX"/>
    <w:locked/>
    <w:rsid w:val="00FE56B6"/>
    <w:rPr>
      <w:rFonts w:ascii="Times New Roman" w:hAnsi="Times New Roman"/>
      <w:lang w:val="en-GB" w:eastAsia="en-US"/>
    </w:rPr>
  </w:style>
  <w:style w:type="character" w:customStyle="1" w:styleId="B1Char">
    <w:name w:val="B1 Char"/>
    <w:link w:val="B10"/>
    <w:qFormat/>
    <w:locked/>
    <w:rsid w:val="00FE56B6"/>
    <w:rPr>
      <w:rFonts w:ascii="Times New Roman" w:hAnsi="Times New Roman"/>
      <w:lang w:val="en-GB" w:eastAsia="en-US"/>
    </w:rPr>
  </w:style>
  <w:style w:type="character" w:customStyle="1" w:styleId="EditorsNoteChar">
    <w:name w:val="Editor's Note Char"/>
    <w:link w:val="EditorsNote"/>
    <w:locked/>
    <w:rsid w:val="00FE56B6"/>
    <w:rPr>
      <w:rFonts w:ascii="Times New Roman" w:hAnsi="Times New Roman"/>
      <w:color w:val="FF0000"/>
      <w:lang w:val="en-GB" w:eastAsia="en-US"/>
    </w:rPr>
  </w:style>
  <w:style w:type="character" w:customStyle="1" w:styleId="TFChar">
    <w:name w:val="TF Char"/>
    <w:link w:val="TF"/>
    <w:locked/>
    <w:rsid w:val="00FE56B6"/>
    <w:rPr>
      <w:rFonts w:ascii="Arial" w:hAnsi="Arial"/>
      <w:b/>
      <w:lang w:val="en-GB" w:eastAsia="en-US"/>
    </w:rPr>
  </w:style>
  <w:style w:type="character" w:customStyle="1" w:styleId="B2Char">
    <w:name w:val="B2 Char"/>
    <w:link w:val="B2"/>
    <w:uiPriority w:val="99"/>
    <w:qFormat/>
    <w:locked/>
    <w:rsid w:val="00FE56B6"/>
    <w:rPr>
      <w:rFonts w:ascii="Times New Roman" w:hAnsi="Times New Roman"/>
      <w:lang w:val="en-GB" w:eastAsia="en-US"/>
    </w:rPr>
  </w:style>
  <w:style w:type="paragraph" w:customStyle="1" w:styleId="a">
    <w:name w:val="表格文本"/>
    <w:basedOn w:val="Normal"/>
    <w:rsid w:val="00FE56B6"/>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FE56B6"/>
    <w:pPr>
      <w:overflowPunct w:val="0"/>
      <w:autoSpaceDE w:val="0"/>
      <w:autoSpaceDN w:val="0"/>
      <w:adjustRightInd w:val="0"/>
      <w:spacing w:after="0"/>
    </w:pPr>
    <w:rPr>
      <w:sz w:val="24"/>
      <w:szCs w:val="24"/>
    </w:rPr>
  </w:style>
  <w:style w:type="paragraph" w:customStyle="1" w:styleId="FL">
    <w:name w:val="FL"/>
    <w:basedOn w:val="Normal"/>
    <w:rsid w:val="00FE56B6"/>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FE56B6"/>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FE56B6"/>
  </w:style>
  <w:style w:type="character" w:customStyle="1" w:styleId="msoins0">
    <w:name w:val="msoins"/>
    <w:rsid w:val="00FE56B6"/>
  </w:style>
  <w:style w:type="character" w:customStyle="1" w:styleId="NOZchn">
    <w:name w:val="NO Zchn"/>
    <w:locked/>
    <w:rsid w:val="00FE56B6"/>
    <w:rPr>
      <w:rFonts w:ascii="Times New Roman" w:hAnsi="Times New Roman" w:cs="Times New Roman" w:hint="default"/>
      <w:lang w:val="en-GB"/>
    </w:rPr>
  </w:style>
  <w:style w:type="character" w:customStyle="1" w:styleId="normaltextrun1">
    <w:name w:val="normaltextrun1"/>
    <w:rsid w:val="00FE56B6"/>
  </w:style>
  <w:style w:type="character" w:customStyle="1" w:styleId="spellingerror">
    <w:name w:val="spellingerror"/>
    <w:rsid w:val="00FE56B6"/>
  </w:style>
  <w:style w:type="character" w:customStyle="1" w:styleId="eop">
    <w:name w:val="eop"/>
    <w:rsid w:val="00FE56B6"/>
  </w:style>
  <w:style w:type="character" w:customStyle="1" w:styleId="EXCar">
    <w:name w:val="EX Car"/>
    <w:rsid w:val="00FE56B6"/>
    <w:rPr>
      <w:lang w:val="en-GB" w:eastAsia="en-US"/>
    </w:rPr>
  </w:style>
  <w:style w:type="character" w:customStyle="1" w:styleId="TAHChar">
    <w:name w:val="TAH Char"/>
    <w:rsid w:val="00FE56B6"/>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FE56B6"/>
    <w:rPr>
      <w:rFonts w:ascii="Calibri Light" w:eastAsia="Times New Roman" w:hAnsi="Calibri Light" w:cs="Times New Roman" w:hint="default"/>
      <w:color w:val="2F5496"/>
      <w:sz w:val="26"/>
      <w:szCs w:val="26"/>
      <w:lang w:val="en-GB"/>
    </w:rPr>
  </w:style>
  <w:style w:type="character" w:customStyle="1" w:styleId="idiff">
    <w:name w:val="idiff"/>
    <w:rsid w:val="00FE56B6"/>
  </w:style>
  <w:style w:type="character" w:customStyle="1" w:styleId="line">
    <w:name w:val="line"/>
    <w:rsid w:val="00FE56B6"/>
  </w:style>
  <w:style w:type="table" w:customStyle="1" w:styleId="11">
    <w:name w:val="网格表 1 浅色1"/>
    <w:basedOn w:val="TableNormal"/>
    <w:uiPriority w:val="46"/>
    <w:rsid w:val="00FE56B6"/>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FE56B6"/>
    <w:rPr>
      <w:lang w:eastAsia="en-US"/>
    </w:rPr>
  </w:style>
  <w:style w:type="character" w:customStyle="1" w:styleId="StyleHeading3h3CourierNewChar">
    <w:name w:val="Style Heading 3h3 + Courier New Char"/>
    <w:link w:val="StyleHeading3h3CourierNew"/>
    <w:locked/>
    <w:rsid w:val="00FE56B6"/>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FE56B6"/>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FE56B6"/>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FE56B6"/>
    <w:pPr>
      <w:numPr>
        <w:numId w:val="5"/>
      </w:numPr>
      <w:overflowPunct w:val="0"/>
      <w:autoSpaceDE w:val="0"/>
      <w:autoSpaceDN w:val="0"/>
      <w:adjustRightInd w:val="0"/>
      <w:textAlignment w:val="baseline"/>
    </w:pPr>
  </w:style>
  <w:style w:type="character" w:customStyle="1" w:styleId="B1Car">
    <w:name w:val="B1+ Car"/>
    <w:link w:val="B1"/>
    <w:rsid w:val="00FE56B6"/>
    <w:rPr>
      <w:rFonts w:ascii="Times New Roman" w:hAnsi="Times New Roman"/>
      <w:lang w:val="en-GB" w:eastAsia="en-US"/>
    </w:rPr>
  </w:style>
  <w:style w:type="character" w:styleId="Emphasis">
    <w:name w:val="Emphasis"/>
    <w:basedOn w:val="DefaultParagraphFont"/>
    <w:uiPriority w:val="20"/>
    <w:qFormat/>
    <w:rsid w:val="00FE56B6"/>
    <w:rPr>
      <w:i/>
      <w:iCs/>
    </w:rPr>
  </w:style>
  <w:style w:type="character" w:customStyle="1" w:styleId="TANChar">
    <w:name w:val="TAN Char"/>
    <w:link w:val="TAN"/>
    <w:qFormat/>
    <w:locked/>
    <w:rsid w:val="00FE56B6"/>
    <w:rPr>
      <w:rFonts w:ascii="Arial" w:hAnsi="Arial"/>
      <w:sz w:val="18"/>
      <w:lang w:val="en-GB" w:eastAsia="en-US"/>
    </w:rPr>
  </w:style>
  <w:style w:type="character" w:styleId="Strong">
    <w:name w:val="Strong"/>
    <w:basedOn w:val="DefaultParagraphFont"/>
    <w:uiPriority w:val="22"/>
    <w:qFormat/>
    <w:rsid w:val="00772123"/>
    <w:rPr>
      <w:b/>
      <w:bCs/>
    </w:rPr>
  </w:style>
  <w:style w:type="character" w:styleId="SubtleEmphasis">
    <w:name w:val="Subtle Emphasis"/>
    <w:basedOn w:val="DefaultParagraphFont"/>
    <w:uiPriority w:val="19"/>
    <w:qFormat/>
    <w:rsid w:val="00772123"/>
    <w:rPr>
      <w:i/>
      <w:iCs/>
      <w:color w:val="808080" w:themeColor="text1" w:themeTint="7F"/>
    </w:rPr>
  </w:style>
  <w:style w:type="character" w:styleId="IntenseEmphasis">
    <w:name w:val="Intense Emphasis"/>
    <w:basedOn w:val="DefaultParagraphFont"/>
    <w:uiPriority w:val="21"/>
    <w:qFormat/>
    <w:rsid w:val="00772123"/>
    <w:rPr>
      <w:b/>
      <w:bCs/>
      <w:i/>
      <w:iCs/>
      <w:color w:val="4F81BD" w:themeColor="accent1"/>
    </w:rPr>
  </w:style>
  <w:style w:type="character" w:styleId="SubtleReference">
    <w:name w:val="Subtle Reference"/>
    <w:basedOn w:val="DefaultParagraphFont"/>
    <w:uiPriority w:val="31"/>
    <w:qFormat/>
    <w:rsid w:val="00772123"/>
    <w:rPr>
      <w:smallCaps/>
      <w:color w:val="C0504D" w:themeColor="accent2"/>
      <w:u w:val="single"/>
    </w:rPr>
  </w:style>
  <w:style w:type="character" w:styleId="IntenseReference">
    <w:name w:val="Intense Reference"/>
    <w:basedOn w:val="DefaultParagraphFont"/>
    <w:uiPriority w:val="32"/>
    <w:qFormat/>
    <w:rsid w:val="00772123"/>
    <w:rPr>
      <w:b/>
      <w:bCs/>
      <w:smallCaps/>
      <w:color w:val="C0504D" w:themeColor="accent2"/>
      <w:spacing w:val="5"/>
      <w:u w:val="single"/>
    </w:rPr>
  </w:style>
  <w:style w:type="character" w:styleId="BookTitle">
    <w:name w:val="Book Title"/>
    <w:basedOn w:val="DefaultParagraphFont"/>
    <w:uiPriority w:val="33"/>
    <w:qFormat/>
    <w:rsid w:val="00772123"/>
    <w:rPr>
      <w:b/>
      <w:bCs/>
      <w:smallCaps/>
      <w:spacing w:val="5"/>
    </w:rPr>
  </w:style>
  <w:style w:type="table" w:styleId="LightShading">
    <w:name w:val="Light Shading"/>
    <w:basedOn w:val="TableNormal"/>
    <w:uiPriority w:val="60"/>
    <w:rsid w:val="0077212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7212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77212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77212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77212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77212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77212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7144880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01281502">
      <w:bodyDiv w:val="1"/>
      <w:marLeft w:val="0"/>
      <w:marRight w:val="0"/>
      <w:marTop w:val="0"/>
      <w:marBottom w:val="0"/>
      <w:divBdr>
        <w:top w:val="none" w:sz="0" w:space="0" w:color="auto"/>
        <w:left w:val="none" w:sz="0" w:space="0" w:color="auto"/>
        <w:bottom w:val="none" w:sz="0" w:space="0" w:color="auto"/>
        <w:right w:val="none" w:sz="0" w:space="0" w:color="auto"/>
      </w:divBdr>
    </w:div>
    <w:div w:id="1811559231">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untryTaxHTField0 xmlns="d8762117-8292-4133-b1c7-eab5c6487cfd">
      <Terms xmlns="http://schemas.microsoft.com/office/infopath/2007/PartnerControls"/>
    </EriCOLLCountry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TaxCatchAll xmlns="d8762117-8292-4133-b1c7-eab5c6487cfd">
      <Value>4</Value>
      <Value>1</Value>
    </TaxCatchAll>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_Flow_SignoffStatus xmlns="2e6efab8-808c-4224-8d24-16b0b2f83440" xsi:nil="true"/>
    <Description0 xmlns="2e6efab8-808c-4224-8d24-16b0b2f83440" xsi:nil="true"/>
    <MediaLengthInSeconds xmlns="2e6efab8-808c-4224-8d24-16b0b2f83440" xsi:nil="true"/>
    <SharedWithUsers xmlns="a2c361c7-f771-41e7-8d71-99630ae0546c">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2" ma:contentTypeDescription="EriCOLL Document Content Type" ma:contentTypeScope="" ma:versionID="2059b8f6e2db350d700f426d865d55b2">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76899b8ef1c2c8c7a8aae307e792e7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9561F9-1ED3-4C8F-A309-9E099CA54A0A}">
  <ds:schemaRefs>
    <ds:schemaRef ds:uri="Microsoft.SharePoint.Taxonomy.ContentTypeSync"/>
  </ds:schemaRefs>
</ds:datastoreItem>
</file>

<file path=customXml/itemProps2.xml><?xml version="1.0" encoding="utf-8"?>
<ds:datastoreItem xmlns:ds="http://schemas.openxmlformats.org/officeDocument/2006/customXml" ds:itemID="{A745CB01-C5EA-4EB4-A840-B9B4860F1464}">
  <ds:schemaRefs>
    <ds:schemaRef ds:uri="http://schemas.microsoft.com/sharepoint/v3/contenttype/forms"/>
  </ds:schemaRefs>
</ds:datastoreItem>
</file>

<file path=customXml/itemProps3.xml><?xml version="1.0" encoding="utf-8"?>
<ds:datastoreItem xmlns:ds="http://schemas.openxmlformats.org/officeDocument/2006/customXml" ds:itemID="{769DF7BF-4AD8-4BA9-BED0-964FDB8EC46E}">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27B9AE17-0444-4A0C-B42C-DC9AD7A5D8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196</TotalTime>
  <Pages>20</Pages>
  <Words>7828</Words>
  <Characters>44624</Characters>
  <Application>Microsoft Office Word</Application>
  <DocSecurity>0</DocSecurity>
  <Lines>371</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162</cp:revision>
  <cp:lastPrinted>1900-01-01T00:00:00Z</cp:lastPrinted>
  <dcterms:created xsi:type="dcterms:W3CDTF">2020-02-03T08:32:00Z</dcterms:created>
  <dcterms:modified xsi:type="dcterms:W3CDTF">2023-11-03T12:40:00Z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ContentTypeId">
    <vt:lpwstr>0x010100C5F30C9B16E14C8EACE5F2CC7B7AC7F400038461135692AF468A6B556D3A54DB44</vt:lpwstr>
  </property>
  <property fmtid="{D5CDD505-2E9C-101B-9397-08002B2CF9AE}" pid="26" name="EriCOLLProjects">
    <vt:lpwstr/>
  </property>
  <property fmtid="{D5CDD505-2E9C-101B-9397-08002B2CF9AE}" pid="27" name="EriCOLLProcess">
    <vt:lpwstr/>
  </property>
  <property fmtid="{D5CDD505-2E9C-101B-9397-08002B2CF9AE}" pid="28" name="EriCOLLOrganizationUnit">
    <vt:lpwstr>4;##BNET DU Radio|30f3d0da-c745-4995-a5af-2a58fece61df</vt:lpwstr>
  </property>
  <property fmtid="{D5CDD505-2E9C-101B-9397-08002B2CF9AE}" pid="29" name="EriCOLLProducts">
    <vt:lpwstr/>
  </property>
  <property fmtid="{D5CDD505-2E9C-101B-9397-08002B2CF9AE}" pid="30" name="EriCOLLCustomer">
    <vt:lpwstr/>
  </property>
</Properties>
</file>